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01" w:rsidRDefault="002C5D01" w:rsidP="00C76CD8">
      <w:pPr>
        <w:pStyle w:val="normaltableau"/>
        <w:suppressAutoHyphens/>
        <w:spacing w:before="0" w:after="0"/>
        <w:ind w:right="-2"/>
        <w:jc w:val="center"/>
        <w:rPr>
          <w:rFonts w:ascii="Arial" w:hAnsi="Arial" w:cs="Arial"/>
          <w:b/>
          <w:sz w:val="18"/>
          <w:szCs w:val="18"/>
          <w:lang w:val="pl-PL" w:eastAsia="ar-SA"/>
        </w:rPr>
      </w:pPr>
    </w:p>
    <w:p w:rsidR="00B42563" w:rsidRDefault="00B42563" w:rsidP="00C76CD8">
      <w:pPr>
        <w:pStyle w:val="normaltableau"/>
        <w:suppressAutoHyphens/>
        <w:spacing w:before="0" w:after="0"/>
        <w:ind w:right="-2"/>
        <w:jc w:val="center"/>
        <w:rPr>
          <w:rFonts w:ascii="Arial" w:hAnsi="Arial" w:cs="Arial"/>
          <w:b/>
          <w:sz w:val="18"/>
          <w:szCs w:val="18"/>
          <w:lang w:val="pl-PL" w:eastAsia="ar-SA"/>
        </w:rPr>
      </w:pPr>
    </w:p>
    <w:p w:rsidR="002A2DD9" w:rsidRDefault="002A2DD9" w:rsidP="002A2DD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8</w:t>
      </w:r>
    </w:p>
    <w:p w:rsidR="002A2DD9" w:rsidRPr="006065F2" w:rsidRDefault="006065F2" w:rsidP="002A2DD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065F2">
        <w:rPr>
          <w:rFonts w:ascii="Arial" w:hAnsi="Arial" w:cs="Arial"/>
          <w:b/>
          <w:bCs/>
          <w:sz w:val="28"/>
          <w:szCs w:val="28"/>
        </w:rPr>
        <w:t>Pakiet nr 2</w:t>
      </w:r>
    </w:p>
    <w:p w:rsidR="006065F2" w:rsidRDefault="006065F2" w:rsidP="002A2DD9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4679"/>
        <w:gridCol w:w="1559"/>
        <w:gridCol w:w="3543"/>
      </w:tblGrid>
      <w:tr w:rsidR="002A2DD9" w:rsidRPr="002A2DD9" w:rsidTr="00547F5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0000" w:fill="FFFFFF"/>
            <w:hideMark/>
          </w:tcPr>
          <w:p w:rsidR="002A2DD9" w:rsidRPr="002A2DD9" w:rsidRDefault="002A2DD9" w:rsidP="00B70ABE">
            <w:pPr>
              <w:tabs>
                <w:tab w:val="left" w:pos="1988"/>
              </w:tabs>
              <w:rPr>
                <w:rFonts w:ascii="Arial" w:eastAsia="Times New Roman" w:hAnsi="Arial" w:cs="Arial"/>
                <w:b/>
                <w:color w:val="345DA6"/>
                <w:lang w:eastAsia="en-US"/>
              </w:rPr>
            </w:pPr>
            <w:r w:rsidRPr="002A2DD9">
              <w:rPr>
                <w:rFonts w:ascii="Arial" w:hAnsi="Arial" w:cs="Arial"/>
                <w:b/>
                <w:color w:val="345DA6"/>
                <w:sz w:val="22"/>
                <w:szCs w:val="22"/>
              </w:rPr>
              <w:tab/>
            </w:r>
          </w:p>
          <w:p w:rsidR="002A2DD9" w:rsidRPr="002A2DD9" w:rsidRDefault="002A2DD9" w:rsidP="002A2DD9">
            <w:pPr>
              <w:pStyle w:val="normaltableau"/>
              <w:suppressAutoHyphens/>
              <w:spacing w:before="0" w:after="0"/>
              <w:ind w:right="-2"/>
              <w:jc w:val="center"/>
              <w:rPr>
                <w:rFonts w:ascii="Arial" w:hAnsi="Arial" w:cs="Arial"/>
                <w:b/>
                <w:color w:val="345DA6"/>
                <w:sz w:val="24"/>
                <w:szCs w:val="24"/>
                <w:lang w:val="pl-PL" w:eastAsia="ar-SA"/>
              </w:rPr>
            </w:pPr>
            <w:r w:rsidRPr="002A2DD9">
              <w:rPr>
                <w:rFonts w:ascii="Arial" w:hAnsi="Arial" w:cs="Arial"/>
                <w:b/>
                <w:color w:val="345DA6"/>
                <w:lang w:val="pl-PL"/>
              </w:rPr>
              <w:t>Opis  parametrów technicznych d</w:t>
            </w:r>
            <w:r w:rsidRPr="002A2DD9">
              <w:rPr>
                <w:rFonts w:ascii="Arial" w:hAnsi="Arial" w:cs="Arial"/>
                <w:b/>
                <w:color w:val="345DA6"/>
                <w:sz w:val="24"/>
                <w:szCs w:val="24"/>
                <w:lang w:val="pl-PL" w:eastAsia="ar-SA"/>
              </w:rPr>
              <w:t>etektora cyfrowego z systemem obrazowania cyfrowego, konsolą technika oraz mobilną konsolą technika</w:t>
            </w:r>
          </w:p>
          <w:p w:rsidR="002A2DD9" w:rsidRPr="002A2DD9" w:rsidRDefault="002A2DD9" w:rsidP="002A2DD9">
            <w:pPr>
              <w:jc w:val="center"/>
              <w:rPr>
                <w:rFonts w:ascii="Arial" w:eastAsia="Times New Roman" w:hAnsi="Arial" w:cs="Arial"/>
                <w:b/>
                <w:color w:val="345DA6"/>
                <w:lang w:eastAsia="en-US"/>
              </w:rPr>
            </w:pPr>
          </w:p>
        </w:tc>
      </w:tr>
      <w:tr w:rsidR="002A2DD9" w:rsidTr="00547F51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:rsidR="002A2DD9" w:rsidRDefault="002A2DD9" w:rsidP="00B70ABE">
            <w:pPr>
              <w:rPr>
                <w:rFonts w:ascii="Arial" w:eastAsia="Times New Roman" w:hAnsi="Arial" w:cs="Arial"/>
                <w:b/>
                <w:bCs/>
                <w:color w:val="000080"/>
                <w:lang w:eastAsia="en-US"/>
              </w:rPr>
            </w:pPr>
          </w:p>
          <w:p w:rsidR="002A2DD9" w:rsidRDefault="002A2DD9" w:rsidP="00B70ABE">
            <w:pPr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 nazwa        ……………….…………………………………….…………………………………………………………………..</w:t>
            </w:r>
          </w:p>
          <w:p w:rsidR="002A2DD9" w:rsidRDefault="002A2DD9" w:rsidP="00B70ABE">
            <w:pPr>
              <w:rPr>
                <w:rFonts w:ascii="Arial" w:hAnsi="Arial" w:cs="Arial"/>
                <w:b/>
                <w:bCs/>
                <w:color w:val="000080"/>
              </w:rPr>
            </w:pPr>
          </w:p>
          <w:p w:rsidR="002A2DD9" w:rsidRDefault="002A2DD9" w:rsidP="00B70ABE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Rok produkcji  -  ……..………..     typ. ……………………..……..…………… Kraj …..…….…………………</w:t>
            </w:r>
          </w:p>
          <w:p w:rsidR="002A2DD9" w:rsidRDefault="002A2DD9" w:rsidP="00B70ABE">
            <w:pPr>
              <w:rPr>
                <w:rFonts w:ascii="Arial" w:hAnsi="Arial" w:cs="Arial"/>
                <w:color w:val="000080"/>
              </w:rPr>
            </w:pPr>
          </w:p>
          <w:p w:rsidR="002A2DD9" w:rsidRDefault="002A2DD9" w:rsidP="00B70ABE">
            <w:pPr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>Producent/firma -  ..........................................……………………….…………..…………………………………………………..…</w:t>
            </w:r>
          </w:p>
          <w:p w:rsidR="002A2DD9" w:rsidRDefault="002A2DD9" w:rsidP="00B70ABE">
            <w:pPr>
              <w:rPr>
                <w:rFonts w:ascii="Arial" w:eastAsia="Times New Roman" w:hAnsi="Arial" w:cs="Arial"/>
                <w:color w:val="000080"/>
                <w:lang w:eastAsia="en-US"/>
              </w:rPr>
            </w:pPr>
            <w:r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2A2DD9" w:rsidTr="00547F51"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D9" w:rsidRDefault="002A2DD9" w:rsidP="00B70ABE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Zapis w kolumnie 3 „TAK” należy traktować jako wymóg graniczny, którego niespełnienie będzie skutkowało odrzuceniem oferty, jako niezgodnej ze SIWZ (art. 89 ust. 1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pkt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2 Ustawy Prawo Z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mówień Publicznych).</w:t>
            </w:r>
          </w:p>
          <w:p w:rsidR="002A2DD9" w:rsidRDefault="002A2DD9" w:rsidP="00B70ABE">
            <w:pPr>
              <w:rPr>
                <w:rFonts w:ascii="Arial" w:eastAsia="Times New Roman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Wymogiem granicznym w kolumnie 3 jest również podana wartość, która określa wymagany 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puszczalny zakres danego parametru. Niespełnienie tego warunku również będzie miało skutek jak wyżej. </w:t>
            </w:r>
          </w:p>
        </w:tc>
      </w:tr>
      <w:tr w:rsidR="002A2DD9" w:rsidTr="00547F5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Pr="00CD04F5" w:rsidRDefault="002A2DD9" w:rsidP="002A2DD9">
            <w:pPr>
              <w:pStyle w:val="Nagwek7"/>
              <w:numPr>
                <w:ilvl w:val="6"/>
                <w:numId w:val="29"/>
              </w:numPr>
              <w:rPr>
                <w:rFonts w:cs="Arial"/>
                <w:b w:val="0"/>
                <w:i/>
              </w:rPr>
            </w:pPr>
            <w:r w:rsidRPr="00CD04F5">
              <w:rPr>
                <w:rFonts w:cs="Arial"/>
              </w:rPr>
              <w:t>WARTOŚĆ WYMAGANA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2A2DD9" w:rsidTr="00547F5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2A2DD9" w:rsidTr="00547F51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  <w:b/>
                <w:lang w:eastAsia="en-US"/>
              </w:rPr>
            </w:pPr>
          </w:p>
        </w:tc>
      </w:tr>
      <w:tr w:rsidR="002A2DD9" w:rsidTr="00547F5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DD9" w:rsidRPr="00A47F5C" w:rsidRDefault="002A2DD9" w:rsidP="002A2DD9">
            <w:pPr>
              <w:pStyle w:val="Akapitzlist"/>
              <w:widowControl/>
              <w:numPr>
                <w:ilvl w:val="0"/>
                <w:numId w:val="30"/>
              </w:numPr>
              <w:ind w:right="-63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D9" w:rsidRDefault="00547F51" w:rsidP="00547F51">
            <w:pPr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Detektor cyfrowy </w:t>
            </w:r>
            <w:r w:rsidR="002A2DD9">
              <w:rPr>
                <w:rFonts w:ascii="Arial" w:hAnsi="Arial" w:cs="Arial"/>
                <w:sz w:val="22"/>
                <w:szCs w:val="22"/>
              </w:rPr>
              <w:t>fabrycznie now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2A2DD9">
              <w:rPr>
                <w:rFonts w:ascii="Arial" w:hAnsi="Arial" w:cs="Arial"/>
                <w:sz w:val="22"/>
                <w:szCs w:val="22"/>
              </w:rPr>
              <w:t>, nieużyw</w:t>
            </w:r>
            <w:r w:rsidR="002A2DD9">
              <w:rPr>
                <w:rFonts w:ascii="Arial" w:hAnsi="Arial" w:cs="Arial"/>
                <w:sz w:val="22"/>
                <w:szCs w:val="22"/>
              </w:rPr>
              <w:t>a</w:t>
            </w:r>
            <w:r w:rsidR="002A2DD9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="002A2DD9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2A2DD9">
              <w:rPr>
                <w:rFonts w:ascii="Arial" w:hAnsi="Arial" w:cs="Arial"/>
                <w:sz w:val="22"/>
                <w:szCs w:val="22"/>
              </w:rPr>
              <w:t>nierekondycjonowan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  <w:r w:rsidR="002A2DD9">
              <w:rPr>
                <w:rFonts w:ascii="Arial" w:hAnsi="Arial" w:cs="Arial"/>
                <w:sz w:val="22"/>
                <w:szCs w:val="22"/>
              </w:rPr>
              <w:t>, rok produkcji 2020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D9" w:rsidRDefault="002A2DD9" w:rsidP="006065F2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DD9" w:rsidRDefault="002A2DD9" w:rsidP="00B70ABE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tabs>
                <w:tab w:val="left" w:pos="63"/>
              </w:tabs>
              <w:ind w:left="346" w:right="-2" w:hanging="360"/>
              <w:rPr>
                <w:rFonts w:asciiTheme="minorHAnsi" w:hAnsiTheme="minorHAnsi" w:cstheme="minorHAnsi"/>
                <w:b/>
              </w:rPr>
            </w:pPr>
            <w:r w:rsidRPr="002A2DD9">
              <w:rPr>
                <w:rFonts w:asciiTheme="minorHAnsi" w:hAnsiTheme="minorHAnsi" w:cstheme="minorHAnsi"/>
                <w:b/>
              </w:rPr>
              <w:t>I.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C76CD8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Detektor cyfrowy typu </w:t>
            </w:r>
            <w:proofErr w:type="spellStart"/>
            <w:r w:rsidRPr="002A2DD9">
              <w:rPr>
                <w:rFonts w:asciiTheme="minorHAnsi" w:hAnsiTheme="minorHAnsi" w:cstheme="minorHAnsi"/>
                <w:b/>
                <w:sz w:val="22"/>
                <w:szCs w:val="22"/>
              </w:rPr>
              <w:t>WiFi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Default="006065F2" w:rsidP="006065F2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Tak</w:t>
            </w:r>
          </w:p>
          <w:p w:rsidR="006065F2" w:rsidRPr="002A2DD9" w:rsidRDefault="006065F2" w:rsidP="006065F2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Podać model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ind w:right="-57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Przenośny, płaski detektor wykonany w technol</w:t>
            </w: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gii </w:t>
            </w:r>
            <w:proofErr w:type="spellStart"/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aSi</w:t>
            </w:r>
            <w:proofErr w:type="spellEnd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 (amorficzny krzem)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shd w:val="clear" w:color="auto" w:fill="FFFFFF"/>
              <w:ind w:right="-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snapToGrid w:val="0"/>
              <w:ind w:left="-57" w:right="-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ind w:right="-57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Wymiary detektora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shd w:val="clear" w:color="auto" w:fill="FFFFFF"/>
              <w:ind w:right="-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≥ 36 x 43 cm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snapToGrid w:val="0"/>
              <w:ind w:left="-57" w:right="-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ind w:right="-57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Grubość detektora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shd w:val="clear" w:color="auto" w:fill="FFFFFF"/>
              <w:ind w:right="-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15 mm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snapToGrid w:val="0"/>
              <w:ind w:left="-57" w:right="-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ind w:right="-57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Detekt</w:t>
            </w:r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or ze scyntylatorem </w:t>
            </w:r>
            <w:proofErr w:type="spellStart"/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CsI</w:t>
            </w:r>
            <w:proofErr w:type="spellEnd"/>
            <w:r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(jodek c</w:t>
            </w:r>
            <w:r w:rsidRPr="002A2DD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ezu)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shd w:val="clear" w:color="auto" w:fill="FFFFFF"/>
              <w:ind w:right="-5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shd w:val="clear" w:color="auto" w:fill="FFFFFF"/>
              <w:snapToGrid w:val="0"/>
              <w:ind w:left="-57" w:right="-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2C5D01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Detektor typu bezprzewodowego – </w:t>
            </w:r>
            <w:proofErr w:type="spellStart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WiFi</w:t>
            </w:r>
            <w:proofErr w:type="spellEnd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 z możl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wością pracy przewodowej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54132F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Detektor nie wymagający integracji z generat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rem (technologia AED)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Wielkość piksela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140 µm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Rozdzielczość detektora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≥ 2500x3000 </w:t>
            </w:r>
            <w:proofErr w:type="spellStart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pixel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Rozmiar matrycy detektora DR – obszar aktywny detektora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≥ 35 x 43 cm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Akwizycja obrazu A/D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≥ 16 bit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Standardowa graniczna rozdzielczość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≥ 3,5 </w:t>
            </w:r>
            <w:proofErr w:type="spellStart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pl</w:t>
            </w:r>
            <w:proofErr w:type="spellEnd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/mm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Czas wyświetlenia zdjęcia po ekspozycji – podgląd na konsoli technika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2 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shd w:val="clear" w:color="auto" w:fill="FFFFFF"/>
              <w:snapToGrid w:val="0"/>
              <w:rPr>
                <w:rFonts w:asciiTheme="minorHAnsi" w:hAnsiTheme="minorHAnsi" w:cstheme="minorHAnsi"/>
                <w:spacing w:val="2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Czas  wyświetlenia zdjęcia w pełnej rozdzielczości na konsoli technika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 6 s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shd w:val="clear" w:color="auto" w:fill="FFFFFF"/>
              <w:snapToGrid w:val="0"/>
              <w:rPr>
                <w:rFonts w:asciiTheme="minorHAnsi" w:hAnsiTheme="minorHAnsi" w:cstheme="minorHAnsi"/>
                <w:spacing w:val="2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Waga detektora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3 kg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Stopień ochrony przed cieczami i ciałami stałymi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Min. IP44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Wyświetlacz OLED na detektorze z informacjami tekstowymi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B42563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Ładowarka baterii i dodatkowa bateria, (w ko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plecie dwie baterie)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Czas pełnego ładowania akumulatora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≤ 3h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Pojemność jednej baterii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≥ 3200 </w:t>
            </w:r>
            <w:proofErr w:type="spellStart"/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Ładowanie baterii w detektorze przy pomocy kabla USB typu C z przenośnego Power Banka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Możliwość bezprzewodowego ładowania dete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tora z baterią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Maksymalna ilość obrazów zapisanych na dete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torze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≥ 100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tabs>
                <w:tab w:val="left" w:pos="63"/>
              </w:tabs>
              <w:ind w:left="346" w:right="-2" w:hanging="360"/>
              <w:rPr>
                <w:rFonts w:asciiTheme="minorHAnsi" w:hAnsiTheme="minorHAnsi" w:cstheme="minorHAnsi"/>
                <w:b/>
              </w:rPr>
            </w:pPr>
            <w:r w:rsidRPr="002A2DD9">
              <w:rPr>
                <w:rFonts w:asciiTheme="minorHAnsi" w:hAnsiTheme="minorHAnsi" w:cstheme="minorHAnsi"/>
                <w:b/>
              </w:rPr>
              <w:t>II.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b/>
                <w:sz w:val="22"/>
                <w:szCs w:val="22"/>
              </w:rPr>
              <w:t>Konsola technika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Konsola technika wyposażona w mysz i klawiat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Komputer o parametrach minimalnych: 3GHz, RAM 8GB, HDD 500GB,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Monitor konsoli technika o rozdzielczości min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malnej </w:t>
            </w:r>
            <w:r w:rsidRPr="002A2DD9">
              <w:rPr>
                <w:rStyle w:val="Pogrubienie"/>
                <w:rFonts w:asciiTheme="minorHAnsi" w:hAnsiTheme="minorHAnsi" w:cstheme="minorHAnsi"/>
                <w:sz w:val="22"/>
                <w:szCs w:val="22"/>
              </w:rPr>
              <w:t>1024x1280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Zarządzania bazą danych informatycznych i o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razowych pacjentów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Wpisywanie danych pacjentów bezpośrednio na stanowisku i czerpanie z listy z roboczej badań RIS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shd w:val="clear" w:color="auto" w:fill="FFFFFF"/>
              <w:ind w:right="-57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Prezentacja przeglądowego i 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 pełnej rozdzielcz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ści</w:t>
            </w:r>
            <w:r w:rsidRPr="002A2D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obrazu radiografii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Archiwizacja na CD-R i/ lub DVD-R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Procesy i procedury przetwarzania obrazu po badaniu: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Pojedyncze wyświetlanego obrazu.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Prezentacja  kilku obrazów radiografii 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Bieżące automatyczne przetwarzanie z lokalnie optymalizowanym kontrastem i ostrością obrazu 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Powiększenie obrazu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Regulacja parametrów okna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Obrót obrazu 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Dodawanie komentarzy tekstowych bezpośrednio na obrazie</w:t>
            </w:r>
          </w:p>
          <w:p w:rsidR="00547F51" w:rsidRPr="002A2DD9" w:rsidRDefault="00547F51" w:rsidP="00350BE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Drukowanie obrazów na zewnątrz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Obrazy przesyłane w standardzie DICOM 3.0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65F2" w:rsidRDefault="00547F51" w:rsidP="00350BE5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Dodatkowa mobilna konsola technika</w:t>
            </w:r>
            <w:r w:rsidR="006065F2">
              <w:rPr>
                <w:rFonts w:asciiTheme="minorHAnsi" w:hAnsiTheme="minorHAnsi" w:cstheme="minorHAnsi"/>
                <w:sz w:val="22"/>
                <w:szCs w:val="22"/>
              </w:rPr>
              <w:t xml:space="preserve"> – tablet</w:t>
            </w:r>
          </w:p>
          <w:p w:rsidR="00547F51" w:rsidRPr="002A2DD9" w:rsidRDefault="006065F2" w:rsidP="00350BE5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 10”.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 xml:space="preserve">Instalacja i integracja z posiadanym aparatem RTG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autoSpaceDE w:val="0"/>
              <w:autoSpaceDN w:val="0"/>
              <w:adjustRightInd w:val="0"/>
              <w:ind w:left="170" w:hanging="170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Wykonanie testów akceptacyjnych i specjal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stycznych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350BE5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47F51" w:rsidRPr="002A2DD9" w:rsidTr="00547F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trHeight w:val="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E0B5A">
            <w:pPr>
              <w:pStyle w:val="Akapitzlist1"/>
              <w:numPr>
                <w:ilvl w:val="0"/>
                <w:numId w:val="25"/>
              </w:numPr>
              <w:tabs>
                <w:tab w:val="left" w:pos="63"/>
              </w:tabs>
              <w:ind w:left="346" w:right="-2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E0B5A">
            <w:pPr>
              <w:autoSpaceDE w:val="0"/>
              <w:autoSpaceDN w:val="0"/>
              <w:adjustRightInd w:val="0"/>
              <w:ind w:firstLine="11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Zdalna diagnostyka systemu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065F2">
            <w:pPr>
              <w:ind w:right="-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2DD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7F51" w:rsidRPr="002A2DD9" w:rsidRDefault="00547F51" w:rsidP="006E0B5A">
            <w:pPr>
              <w:ind w:right="-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02D9C" w:rsidRDefault="00102D9C" w:rsidP="00944433">
      <w:pPr>
        <w:pStyle w:val="normaltableau"/>
        <w:suppressAutoHyphens/>
        <w:spacing w:before="0" w:after="0"/>
        <w:ind w:right="-2"/>
        <w:rPr>
          <w:rFonts w:ascii="Arial" w:hAnsi="Arial" w:cs="Arial"/>
          <w:sz w:val="18"/>
          <w:szCs w:val="18"/>
          <w:lang w:val="pl-PL" w:eastAsia="ar-SA"/>
        </w:rPr>
      </w:pPr>
    </w:p>
    <w:p w:rsidR="00BF3F3D" w:rsidRPr="00944433" w:rsidRDefault="00BF3F3D" w:rsidP="00BF3F3D">
      <w:pPr>
        <w:pStyle w:val="Teksttreci40"/>
        <w:shd w:val="clear" w:color="auto" w:fill="auto"/>
        <w:spacing w:before="0" w:after="0" w:line="240" w:lineRule="auto"/>
        <w:ind w:left="4440"/>
        <w:rPr>
          <w:rFonts w:asciiTheme="minorHAnsi" w:hAnsiTheme="minorHAnsi" w:cstheme="minorHAnsi"/>
          <w:sz w:val="18"/>
          <w:szCs w:val="18"/>
        </w:rPr>
      </w:pPr>
      <w:r w:rsidRPr="00944433">
        <w:rPr>
          <w:rStyle w:val="Teksttreci4"/>
          <w:rFonts w:asciiTheme="minorHAnsi" w:hAnsiTheme="minorHAnsi" w:cstheme="minorHAnsi"/>
          <w:b/>
          <w:bCs/>
          <w:color w:val="000000"/>
          <w:sz w:val="18"/>
          <w:szCs w:val="18"/>
        </w:rPr>
        <w:t>Oświadczenia</w:t>
      </w:r>
    </w:p>
    <w:p w:rsidR="00BF3F3D" w:rsidRPr="00944433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44433">
        <w:rPr>
          <w:rStyle w:val="Teksttreci4"/>
          <w:rFonts w:asciiTheme="minorHAnsi" w:hAnsiTheme="minorHAnsi" w:cstheme="minorHAnsi"/>
          <w:b/>
          <w:bCs/>
          <w:color w:val="000000"/>
          <w:sz w:val="18"/>
          <w:szCs w:val="18"/>
        </w:rPr>
        <w:t>Niniejszym oświadczamy, że przedstawione powyżej dane są prawdziwe oraz zobowiązujemy się w przypadku wygrania przetargu, do dostarczenia sprzętu spełniającego wyspecyfikowane parametry.</w:t>
      </w:r>
    </w:p>
    <w:p w:rsidR="00BF3F3D" w:rsidRPr="00944433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Style w:val="Teksttreci4"/>
          <w:rFonts w:asciiTheme="minorHAnsi" w:hAnsiTheme="minorHAnsi" w:cstheme="minorHAnsi"/>
          <w:b/>
          <w:bCs/>
          <w:color w:val="000000"/>
          <w:sz w:val="18"/>
          <w:szCs w:val="18"/>
        </w:rPr>
      </w:pPr>
    </w:p>
    <w:p w:rsidR="00BF3F3D" w:rsidRPr="00944433" w:rsidRDefault="00BF3F3D" w:rsidP="00BF3F3D">
      <w:pPr>
        <w:pStyle w:val="Teksttreci40"/>
        <w:shd w:val="clear" w:color="auto" w:fill="auto"/>
        <w:spacing w:before="0"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44433">
        <w:rPr>
          <w:rStyle w:val="Teksttreci4"/>
          <w:rFonts w:asciiTheme="minorHAnsi" w:hAnsiTheme="minorHAnsi" w:cstheme="minorHAnsi"/>
          <w:b/>
          <w:bCs/>
          <w:color w:val="000000"/>
          <w:sz w:val="18"/>
          <w:szCs w:val="18"/>
        </w:rPr>
        <w:t>Niniejszym oświadczamy, że skonfigurowany wg powyższej specyfikacji sprzęt jest kompletny i po instalacji będzie gotowy do pracy bez dodatkowych zakupów, z zastrzeżeniem materiałów eksploatacyjnych.</w:t>
      </w:r>
    </w:p>
    <w:p w:rsidR="00BF3F3D" w:rsidRPr="00944433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</w:pPr>
    </w:p>
    <w:p w:rsidR="00BF3F3D" w:rsidRPr="00944433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</w:pPr>
    </w:p>
    <w:p w:rsidR="00BF3F3D" w:rsidRPr="00944433" w:rsidRDefault="00BF3F3D" w:rsidP="00BF3F3D">
      <w:pPr>
        <w:pStyle w:val="Teksttreci21"/>
        <w:shd w:val="clear" w:color="auto" w:fill="auto"/>
        <w:spacing w:after="0" w:line="240" w:lineRule="exact"/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</w:pP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………………………………………..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</w:t>
      </w:r>
      <w:r w:rsidR="00547F51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</w:t>
      </w:r>
      <w:r w:rsidR="00547F51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……………………………..</w:t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</w:p>
    <w:p w:rsidR="00BF3F3D" w:rsidRPr="00944433" w:rsidRDefault="00547F51" w:rsidP="00BF3F3D">
      <w:pPr>
        <w:pStyle w:val="Teksttreci21"/>
        <w:shd w:val="clear" w:color="auto" w:fill="auto"/>
        <w:spacing w:after="0" w:line="240" w:lineRule="exact"/>
        <w:rPr>
          <w:rStyle w:val="Teksttreci2"/>
          <w:rFonts w:asciiTheme="minorHAnsi" w:hAnsiTheme="minorHAnsi" w:cstheme="minorHAnsi"/>
          <w:color w:val="000000"/>
          <w:sz w:val="18"/>
          <w:szCs w:val="18"/>
        </w:rPr>
      </w:pPr>
      <w:r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 xml:space="preserve">    </w:t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>(miejscowość i data )</w:t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>
        <w:rPr>
          <w:rStyle w:val="Teksttreci2Exact"/>
          <w:rFonts w:asciiTheme="minorHAnsi" w:hAnsiTheme="minorHAnsi" w:cstheme="minorHAnsi"/>
          <w:color w:val="000000"/>
          <w:sz w:val="18"/>
          <w:szCs w:val="18"/>
        </w:rPr>
        <w:tab/>
      </w:r>
      <w:r w:rsidR="00BF3F3D"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(pieczątka i podpis osoby upoważnionej </w:t>
      </w:r>
    </w:p>
    <w:p w:rsidR="00BF3F3D" w:rsidRDefault="00BF3F3D" w:rsidP="00BF3F3D">
      <w:pPr>
        <w:pStyle w:val="Teksttreci21"/>
        <w:shd w:val="clear" w:color="auto" w:fill="auto"/>
        <w:spacing w:after="0" w:line="240" w:lineRule="exact"/>
        <w:ind w:left="4320" w:firstLine="720"/>
        <w:rPr>
          <w:rStyle w:val="Teksttreci2"/>
          <w:rFonts w:asciiTheme="minorHAnsi" w:hAnsiTheme="minorHAnsi" w:cstheme="minorHAnsi"/>
          <w:color w:val="000000"/>
          <w:sz w:val="18"/>
          <w:szCs w:val="18"/>
        </w:rPr>
      </w:pPr>
      <w:r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    </w:t>
      </w:r>
      <w:r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ab/>
      </w:r>
      <w:r w:rsidRPr="00944433">
        <w:rPr>
          <w:rStyle w:val="Teksttreci2"/>
          <w:rFonts w:asciiTheme="minorHAnsi" w:hAnsiTheme="minorHAnsi" w:cstheme="minorHAnsi"/>
          <w:color w:val="000000"/>
          <w:sz w:val="18"/>
          <w:szCs w:val="18"/>
        </w:rPr>
        <w:t xml:space="preserve">  do reprezentowania Wykonawcy)</w:t>
      </w:r>
    </w:p>
    <w:p w:rsidR="00826470" w:rsidRPr="00826470" w:rsidRDefault="00826470" w:rsidP="00826470">
      <w:pPr>
        <w:tabs>
          <w:tab w:val="left" w:pos="2160"/>
        </w:tabs>
      </w:pPr>
    </w:p>
    <w:sectPr w:rsidR="00826470" w:rsidRPr="00826470" w:rsidSect="002C5D01">
      <w:type w:val="continuous"/>
      <w:pgSz w:w="11900" w:h="16840"/>
      <w:pgMar w:top="851" w:right="816" w:bottom="709" w:left="697" w:header="0" w:footer="3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164722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Nagwek8"/>
      <w:lvlText w:val="§ %1."/>
      <w:lvlJc w:val="left"/>
      <w:pPr>
        <w:tabs>
          <w:tab w:val="num" w:pos="0"/>
        </w:tabs>
        <w:ind w:left="0" w:firstLine="0"/>
      </w:pPr>
      <w:rPr>
        <w:rFonts w:ascii="Arial Black" w:hAnsi="Arial Black"/>
        <w:b w:val="0"/>
        <w:i w:val="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4">
    <w:nsid w:val="00000005"/>
    <w:multiLevelType w:val="multilevel"/>
    <w:tmpl w:val="00000004"/>
    <w:lvl w:ilvl="0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&gt;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5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6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7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8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-"/>
      <w:lvlJc w:val="left"/>
      <w:rPr>
        <w:rFonts w:ascii="Calibri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9">
    <w:nsid w:val="0119426B"/>
    <w:multiLevelType w:val="hybridMultilevel"/>
    <w:tmpl w:val="8918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7E1EED"/>
    <w:multiLevelType w:val="hybridMultilevel"/>
    <w:tmpl w:val="78A0F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583628"/>
    <w:multiLevelType w:val="hybridMultilevel"/>
    <w:tmpl w:val="9A0E9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2860D8"/>
    <w:multiLevelType w:val="hybridMultilevel"/>
    <w:tmpl w:val="8918F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D0E6474"/>
    <w:multiLevelType w:val="hybridMultilevel"/>
    <w:tmpl w:val="B23400D2"/>
    <w:lvl w:ilvl="0" w:tplc="D8689E6A">
      <w:numFmt w:val="bullet"/>
      <w:lvlText w:val=""/>
      <w:lvlJc w:val="left"/>
      <w:pPr>
        <w:ind w:left="339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15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6">
    <w:nsid w:val="31AC5242"/>
    <w:multiLevelType w:val="hybridMultilevel"/>
    <w:tmpl w:val="B58EA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C2347"/>
    <w:multiLevelType w:val="hybridMultilevel"/>
    <w:tmpl w:val="10AE2192"/>
    <w:lvl w:ilvl="0" w:tplc="82BCC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02FF2"/>
    <w:multiLevelType w:val="hybridMultilevel"/>
    <w:tmpl w:val="1166F54E"/>
    <w:lvl w:ilvl="0" w:tplc="12DA8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165395"/>
    <w:multiLevelType w:val="hybridMultilevel"/>
    <w:tmpl w:val="7472A318"/>
    <w:lvl w:ilvl="0" w:tplc="BDD668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C318EB"/>
    <w:multiLevelType w:val="hybridMultilevel"/>
    <w:tmpl w:val="99CCC280"/>
    <w:lvl w:ilvl="0" w:tplc="59D49ABC">
      <w:numFmt w:val="bullet"/>
      <w:lvlText w:val=""/>
      <w:lvlJc w:val="left"/>
      <w:pPr>
        <w:ind w:left="339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21">
    <w:nsid w:val="45661AF8"/>
    <w:multiLevelType w:val="hybridMultilevel"/>
    <w:tmpl w:val="AE84A4DA"/>
    <w:lvl w:ilvl="0" w:tplc="31445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7C379E"/>
    <w:multiLevelType w:val="hybridMultilevel"/>
    <w:tmpl w:val="BF1E7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9F2142"/>
    <w:multiLevelType w:val="hybridMultilevel"/>
    <w:tmpl w:val="7AC0BF22"/>
    <w:lvl w:ilvl="0" w:tplc="18C472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365F93"/>
    <w:multiLevelType w:val="hybridMultilevel"/>
    <w:tmpl w:val="1F8C9FB2"/>
    <w:lvl w:ilvl="0" w:tplc="69484BE6">
      <w:numFmt w:val="bullet"/>
      <w:lvlText w:val=""/>
      <w:lvlJc w:val="left"/>
      <w:pPr>
        <w:ind w:left="720" w:hanging="360"/>
      </w:pPr>
      <w:rPr>
        <w:rFonts w:ascii="Wingdings" w:eastAsia="Arial Unicode MS" w:hAnsi="Wingdings" w:cstheme="minorHAns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326DA"/>
    <w:multiLevelType w:val="hybridMultilevel"/>
    <w:tmpl w:val="7852640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>
    <w:nsid w:val="6AF877D0"/>
    <w:multiLevelType w:val="hybridMultilevel"/>
    <w:tmpl w:val="4C7A3A42"/>
    <w:lvl w:ilvl="0" w:tplc="C86C61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60AFE"/>
    <w:multiLevelType w:val="hybridMultilevel"/>
    <w:tmpl w:val="C7DA6D20"/>
    <w:lvl w:ilvl="0" w:tplc="B2FE3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C12CD5"/>
    <w:multiLevelType w:val="hybridMultilevel"/>
    <w:tmpl w:val="5DE0E25A"/>
    <w:lvl w:ilvl="0" w:tplc="FCBE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05133C"/>
    <w:multiLevelType w:val="hybridMultilevel"/>
    <w:tmpl w:val="7188EA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22"/>
  </w:num>
  <w:num w:numId="7">
    <w:abstractNumId w:val="23"/>
  </w:num>
  <w:num w:numId="8">
    <w:abstractNumId w:val="2"/>
  </w:num>
  <w:num w:numId="9">
    <w:abstractNumId w:val="12"/>
  </w:num>
  <w:num w:numId="10">
    <w:abstractNumId w:val="13"/>
  </w:num>
  <w:num w:numId="11">
    <w:abstractNumId w:val="0"/>
  </w:num>
  <w:num w:numId="12">
    <w:abstractNumId w:val="16"/>
  </w:num>
  <w:num w:numId="13">
    <w:abstractNumId w:val="10"/>
  </w:num>
  <w:num w:numId="14">
    <w:abstractNumId w:val="19"/>
  </w:num>
  <w:num w:numId="15">
    <w:abstractNumId w:val="26"/>
  </w:num>
  <w:num w:numId="16">
    <w:abstractNumId w:val="27"/>
  </w:num>
  <w:num w:numId="17">
    <w:abstractNumId w:val="21"/>
  </w:num>
  <w:num w:numId="18">
    <w:abstractNumId w:val="28"/>
  </w:num>
  <w:num w:numId="19">
    <w:abstractNumId w:val="17"/>
  </w:num>
  <w:num w:numId="20">
    <w:abstractNumId w:val="18"/>
  </w:num>
  <w:num w:numId="21">
    <w:abstractNumId w:val="3"/>
  </w:num>
  <w:num w:numId="22">
    <w:abstractNumId w:val="4"/>
  </w:num>
  <w:num w:numId="23">
    <w:abstractNumId w:val="11"/>
  </w:num>
  <w:num w:numId="24">
    <w:abstractNumId w:val="25"/>
  </w:num>
  <w:num w:numId="25">
    <w:abstractNumId w:val="9"/>
  </w:num>
  <w:num w:numId="26">
    <w:abstractNumId w:val="20"/>
  </w:num>
  <w:num w:numId="27">
    <w:abstractNumId w:val="14"/>
  </w:num>
  <w:num w:numId="28">
    <w:abstractNumId w:val="24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720"/>
  <w:autoHyphenation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</w:compat>
  <w:rsids>
    <w:rsidRoot w:val="005C5A55"/>
    <w:rsid w:val="0002241D"/>
    <w:rsid w:val="000339C3"/>
    <w:rsid w:val="000C0705"/>
    <w:rsid w:val="000C353A"/>
    <w:rsid w:val="00102A84"/>
    <w:rsid w:val="00102D9C"/>
    <w:rsid w:val="00105A6F"/>
    <w:rsid w:val="001123DC"/>
    <w:rsid w:val="00114BBD"/>
    <w:rsid w:val="00133A41"/>
    <w:rsid w:val="00137FAE"/>
    <w:rsid w:val="00166C10"/>
    <w:rsid w:val="001710E9"/>
    <w:rsid w:val="00187167"/>
    <w:rsid w:val="00192B16"/>
    <w:rsid w:val="001A6A6E"/>
    <w:rsid w:val="001C1478"/>
    <w:rsid w:val="001D5E2A"/>
    <w:rsid w:val="001E16FF"/>
    <w:rsid w:val="001F3BCD"/>
    <w:rsid w:val="001F52F1"/>
    <w:rsid w:val="00210CED"/>
    <w:rsid w:val="002331B5"/>
    <w:rsid w:val="0024133A"/>
    <w:rsid w:val="0024584A"/>
    <w:rsid w:val="002539DC"/>
    <w:rsid w:val="002645BF"/>
    <w:rsid w:val="0028183A"/>
    <w:rsid w:val="00281BDE"/>
    <w:rsid w:val="00286B80"/>
    <w:rsid w:val="002A081B"/>
    <w:rsid w:val="002A2C6A"/>
    <w:rsid w:val="002A2DD9"/>
    <w:rsid w:val="002A4E96"/>
    <w:rsid w:val="002C4FDB"/>
    <w:rsid w:val="002C5D01"/>
    <w:rsid w:val="002C6455"/>
    <w:rsid w:val="002D6CBE"/>
    <w:rsid w:val="002E270B"/>
    <w:rsid w:val="002F4209"/>
    <w:rsid w:val="00303B3B"/>
    <w:rsid w:val="00315037"/>
    <w:rsid w:val="00324E63"/>
    <w:rsid w:val="00324E8F"/>
    <w:rsid w:val="0033248A"/>
    <w:rsid w:val="00341A15"/>
    <w:rsid w:val="00350BE5"/>
    <w:rsid w:val="003623AA"/>
    <w:rsid w:val="00362458"/>
    <w:rsid w:val="00364DCB"/>
    <w:rsid w:val="00370C4F"/>
    <w:rsid w:val="003A21E6"/>
    <w:rsid w:val="003B661A"/>
    <w:rsid w:val="003C5FB1"/>
    <w:rsid w:val="003D1FAB"/>
    <w:rsid w:val="003D4EDA"/>
    <w:rsid w:val="003F02DB"/>
    <w:rsid w:val="003F4423"/>
    <w:rsid w:val="003F665C"/>
    <w:rsid w:val="003F6798"/>
    <w:rsid w:val="00414FB6"/>
    <w:rsid w:val="0041650C"/>
    <w:rsid w:val="00423DCA"/>
    <w:rsid w:val="00424B17"/>
    <w:rsid w:val="00435D2E"/>
    <w:rsid w:val="00436512"/>
    <w:rsid w:val="004605E5"/>
    <w:rsid w:val="00485D6A"/>
    <w:rsid w:val="004A1F3C"/>
    <w:rsid w:val="004B496A"/>
    <w:rsid w:val="004B4BDB"/>
    <w:rsid w:val="004C170C"/>
    <w:rsid w:val="00514945"/>
    <w:rsid w:val="00520BAB"/>
    <w:rsid w:val="0054132F"/>
    <w:rsid w:val="005423A5"/>
    <w:rsid w:val="0054585D"/>
    <w:rsid w:val="00547F51"/>
    <w:rsid w:val="00552C5D"/>
    <w:rsid w:val="00553635"/>
    <w:rsid w:val="00556516"/>
    <w:rsid w:val="005610F5"/>
    <w:rsid w:val="005705E9"/>
    <w:rsid w:val="00570A25"/>
    <w:rsid w:val="00593BDF"/>
    <w:rsid w:val="00594531"/>
    <w:rsid w:val="005945C8"/>
    <w:rsid w:val="005B1813"/>
    <w:rsid w:val="005B2BEE"/>
    <w:rsid w:val="005C1264"/>
    <w:rsid w:val="005C239B"/>
    <w:rsid w:val="005C5A55"/>
    <w:rsid w:val="005E2A26"/>
    <w:rsid w:val="005E32AF"/>
    <w:rsid w:val="005E3CC9"/>
    <w:rsid w:val="005F20B5"/>
    <w:rsid w:val="006065F2"/>
    <w:rsid w:val="006121C6"/>
    <w:rsid w:val="00615FA4"/>
    <w:rsid w:val="0063033B"/>
    <w:rsid w:val="00637DD0"/>
    <w:rsid w:val="006475E2"/>
    <w:rsid w:val="00657AD2"/>
    <w:rsid w:val="006673D2"/>
    <w:rsid w:val="0067248B"/>
    <w:rsid w:val="006A59F7"/>
    <w:rsid w:val="006B742F"/>
    <w:rsid w:val="006C5E35"/>
    <w:rsid w:val="006D62FC"/>
    <w:rsid w:val="006E0B5A"/>
    <w:rsid w:val="006E2941"/>
    <w:rsid w:val="006F709D"/>
    <w:rsid w:val="007072BB"/>
    <w:rsid w:val="00711B51"/>
    <w:rsid w:val="00721D0C"/>
    <w:rsid w:val="00725DF2"/>
    <w:rsid w:val="0073190E"/>
    <w:rsid w:val="00735521"/>
    <w:rsid w:val="00754984"/>
    <w:rsid w:val="00762934"/>
    <w:rsid w:val="00770F0B"/>
    <w:rsid w:val="00780D8F"/>
    <w:rsid w:val="00787753"/>
    <w:rsid w:val="0079748D"/>
    <w:rsid w:val="007A00FB"/>
    <w:rsid w:val="007A72FF"/>
    <w:rsid w:val="007A7738"/>
    <w:rsid w:val="007D7D63"/>
    <w:rsid w:val="007E00EB"/>
    <w:rsid w:val="007E289B"/>
    <w:rsid w:val="007F05B3"/>
    <w:rsid w:val="007F70CD"/>
    <w:rsid w:val="008012DD"/>
    <w:rsid w:val="00815168"/>
    <w:rsid w:val="00826470"/>
    <w:rsid w:val="008349F5"/>
    <w:rsid w:val="0083528D"/>
    <w:rsid w:val="00843900"/>
    <w:rsid w:val="00852C8F"/>
    <w:rsid w:val="00852CFB"/>
    <w:rsid w:val="00867014"/>
    <w:rsid w:val="00872F55"/>
    <w:rsid w:val="008949C6"/>
    <w:rsid w:val="008A03BC"/>
    <w:rsid w:val="008B2DCE"/>
    <w:rsid w:val="008C1051"/>
    <w:rsid w:val="008C78D9"/>
    <w:rsid w:val="008D11BC"/>
    <w:rsid w:val="00905863"/>
    <w:rsid w:val="00914021"/>
    <w:rsid w:val="00916532"/>
    <w:rsid w:val="009203A2"/>
    <w:rsid w:val="009353B9"/>
    <w:rsid w:val="009441CB"/>
    <w:rsid w:val="00944433"/>
    <w:rsid w:val="00972BB3"/>
    <w:rsid w:val="0097417A"/>
    <w:rsid w:val="009941D5"/>
    <w:rsid w:val="0099759D"/>
    <w:rsid w:val="009A1167"/>
    <w:rsid w:val="009C054B"/>
    <w:rsid w:val="009D2AF8"/>
    <w:rsid w:val="009F7B2B"/>
    <w:rsid w:val="00A24390"/>
    <w:rsid w:val="00A27EAD"/>
    <w:rsid w:val="00A810AD"/>
    <w:rsid w:val="00A93226"/>
    <w:rsid w:val="00A9481B"/>
    <w:rsid w:val="00AA30D6"/>
    <w:rsid w:val="00AA4DD6"/>
    <w:rsid w:val="00AB38D5"/>
    <w:rsid w:val="00AB3EF4"/>
    <w:rsid w:val="00AD72E3"/>
    <w:rsid w:val="00AE7C29"/>
    <w:rsid w:val="00AF49BA"/>
    <w:rsid w:val="00B00112"/>
    <w:rsid w:val="00B01541"/>
    <w:rsid w:val="00B15561"/>
    <w:rsid w:val="00B23379"/>
    <w:rsid w:val="00B25DEF"/>
    <w:rsid w:val="00B42563"/>
    <w:rsid w:val="00B44413"/>
    <w:rsid w:val="00B45C13"/>
    <w:rsid w:val="00B54B50"/>
    <w:rsid w:val="00B81AAA"/>
    <w:rsid w:val="00B91970"/>
    <w:rsid w:val="00BA5557"/>
    <w:rsid w:val="00BB2147"/>
    <w:rsid w:val="00BC3C6A"/>
    <w:rsid w:val="00BC61DB"/>
    <w:rsid w:val="00BD0885"/>
    <w:rsid w:val="00BD33E9"/>
    <w:rsid w:val="00BF171F"/>
    <w:rsid w:val="00BF3344"/>
    <w:rsid w:val="00BF3F3D"/>
    <w:rsid w:val="00C2145C"/>
    <w:rsid w:val="00C241D2"/>
    <w:rsid w:val="00C3740B"/>
    <w:rsid w:val="00C4656A"/>
    <w:rsid w:val="00C61C03"/>
    <w:rsid w:val="00C6257D"/>
    <w:rsid w:val="00C76CD8"/>
    <w:rsid w:val="00C901A4"/>
    <w:rsid w:val="00C909F8"/>
    <w:rsid w:val="00C97EDC"/>
    <w:rsid w:val="00CD02DC"/>
    <w:rsid w:val="00CD507E"/>
    <w:rsid w:val="00CE32E5"/>
    <w:rsid w:val="00CF003C"/>
    <w:rsid w:val="00CF5EBD"/>
    <w:rsid w:val="00D12225"/>
    <w:rsid w:val="00D17337"/>
    <w:rsid w:val="00D30D33"/>
    <w:rsid w:val="00D36795"/>
    <w:rsid w:val="00D370E5"/>
    <w:rsid w:val="00D376DC"/>
    <w:rsid w:val="00D66857"/>
    <w:rsid w:val="00D76756"/>
    <w:rsid w:val="00D804AD"/>
    <w:rsid w:val="00D81E65"/>
    <w:rsid w:val="00D83A5F"/>
    <w:rsid w:val="00DB3357"/>
    <w:rsid w:val="00DB5C2E"/>
    <w:rsid w:val="00DC5D3B"/>
    <w:rsid w:val="00DF1A88"/>
    <w:rsid w:val="00E0158F"/>
    <w:rsid w:val="00E05912"/>
    <w:rsid w:val="00E37207"/>
    <w:rsid w:val="00E37364"/>
    <w:rsid w:val="00E55CB3"/>
    <w:rsid w:val="00E73A41"/>
    <w:rsid w:val="00EA31FC"/>
    <w:rsid w:val="00EC4745"/>
    <w:rsid w:val="00EC6990"/>
    <w:rsid w:val="00ED0665"/>
    <w:rsid w:val="00ED0CEA"/>
    <w:rsid w:val="00EE5F0B"/>
    <w:rsid w:val="00EF0F63"/>
    <w:rsid w:val="00EF7DE3"/>
    <w:rsid w:val="00F30C09"/>
    <w:rsid w:val="00F518E9"/>
    <w:rsid w:val="00F53B63"/>
    <w:rsid w:val="00F70BEA"/>
    <w:rsid w:val="00F74672"/>
    <w:rsid w:val="00F923F0"/>
    <w:rsid w:val="00F95201"/>
    <w:rsid w:val="00FD5EDD"/>
    <w:rsid w:val="00FD6B91"/>
    <w:rsid w:val="00FE6CC7"/>
    <w:rsid w:val="00FF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Signature" w:uiPriority="0"/>
    <w:lsdException w:name="Default Paragraph Font" w:unhideWhenUsed="0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nhideWhenUsed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709D"/>
    <w:pPr>
      <w:widowControl w:val="0"/>
    </w:pPr>
    <w:rPr>
      <w:rFonts w:cs="Arial Unicode MS"/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944433"/>
    <w:pPr>
      <w:keepNext/>
      <w:widowControl/>
      <w:suppressAutoHyphens/>
      <w:jc w:val="center"/>
      <w:outlineLvl w:val="0"/>
    </w:pPr>
    <w:rPr>
      <w:rFonts w:ascii="Arial" w:eastAsia="Times New Roman" w:hAnsi="Arial" w:cs="Times New Roman"/>
      <w:b/>
      <w:color w:val="auto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44433"/>
    <w:pPr>
      <w:keepNext/>
      <w:widowControl/>
      <w:suppressAutoHyphens/>
      <w:jc w:val="center"/>
      <w:outlineLvl w:val="1"/>
    </w:pPr>
    <w:rPr>
      <w:rFonts w:ascii="Arial" w:eastAsia="Times New Roman" w:hAnsi="Arial" w:cs="Times New Roman"/>
      <w:b/>
      <w:color w:val="auto"/>
      <w:sz w:val="32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44433"/>
    <w:pPr>
      <w:keepNext/>
      <w:widowControl/>
      <w:suppressAutoHyphens/>
      <w:jc w:val="center"/>
      <w:outlineLvl w:val="2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44433"/>
    <w:pPr>
      <w:keepNext/>
      <w:widowControl/>
      <w:suppressAutoHyphens/>
      <w:jc w:val="both"/>
      <w:outlineLvl w:val="3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44433"/>
    <w:pPr>
      <w:widowControl/>
      <w:suppressAutoHyphens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eastAsia="ar-SA"/>
    </w:rPr>
  </w:style>
  <w:style w:type="paragraph" w:styleId="Nagwek6">
    <w:name w:val="heading 6"/>
    <w:aliases w:val="Punkty a)"/>
    <w:basedOn w:val="Normalny"/>
    <w:next w:val="Normalny"/>
    <w:link w:val="Nagwek6Znak"/>
    <w:qFormat/>
    <w:rsid w:val="00944433"/>
    <w:pPr>
      <w:widowControl/>
      <w:suppressAutoHyphens/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44433"/>
    <w:pPr>
      <w:keepNext/>
      <w:widowControl/>
      <w:tabs>
        <w:tab w:val="num" w:pos="2880"/>
      </w:tabs>
      <w:suppressAutoHyphens/>
      <w:ind w:left="2880" w:hanging="360"/>
      <w:jc w:val="center"/>
      <w:outlineLvl w:val="6"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44433"/>
    <w:pPr>
      <w:widowControl/>
      <w:numPr>
        <w:numId w:val="8"/>
      </w:numPr>
      <w:suppressAutoHyphens/>
      <w:spacing w:before="240" w:after="60"/>
      <w:jc w:val="both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44433"/>
    <w:pPr>
      <w:widowControl/>
      <w:tabs>
        <w:tab w:val="num" w:pos="0"/>
      </w:tabs>
      <w:suppressAutoHyphens/>
      <w:spacing w:before="240" w:after="60"/>
      <w:jc w:val="both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44433"/>
    <w:rPr>
      <w:rFonts w:ascii="Arial" w:eastAsia="Times New Roman" w:hAnsi="Arial"/>
      <w:b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944433"/>
    <w:rPr>
      <w:rFonts w:ascii="Arial" w:eastAsia="Times New Roman" w:hAnsi="Arial"/>
      <w:b/>
      <w:sz w:val="32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944433"/>
    <w:rPr>
      <w:rFonts w:ascii="Arial" w:eastAsia="Times New Roman" w:hAnsi="Arial"/>
      <w:b/>
      <w:sz w:val="22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44433"/>
    <w:rPr>
      <w:rFonts w:ascii="Arial" w:eastAsia="Times New Roman" w:hAnsi="Arial"/>
      <w:b/>
      <w:sz w:val="22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944433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Punkty a) Znak"/>
    <w:basedOn w:val="Domylnaczcionkaakapitu"/>
    <w:link w:val="Nagwek6"/>
    <w:rsid w:val="00944433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944433"/>
    <w:rPr>
      <w:rFonts w:ascii="Arial" w:eastAsia="Times New Roman" w:hAnsi="Arial"/>
      <w:b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44433"/>
    <w:rPr>
      <w:rFonts w:ascii="Arial" w:eastAsia="Times New Roman" w:hAnsi="Arial"/>
      <w:i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944433"/>
    <w:rPr>
      <w:rFonts w:ascii="Arial" w:eastAsia="Times New Roman" w:hAnsi="Arial"/>
      <w:b/>
      <w:i/>
      <w:sz w:val="18"/>
      <w:szCs w:val="20"/>
      <w:lang w:eastAsia="ar-SA"/>
    </w:rPr>
  </w:style>
  <w:style w:type="character" w:styleId="Hipercze">
    <w:name w:val="Hyperlink"/>
    <w:basedOn w:val="Domylnaczcionkaakapitu"/>
    <w:uiPriority w:val="99"/>
    <w:rsid w:val="006F709D"/>
    <w:rPr>
      <w:rFonts w:cs="Times New Roman"/>
      <w:color w:val="0066CC"/>
      <w:u w:val="single"/>
    </w:rPr>
  </w:style>
  <w:style w:type="character" w:customStyle="1" w:styleId="Teksttreci2Exact">
    <w:name w:val="Tekst treści (2) Exact"/>
    <w:basedOn w:val="Domylnaczcionkaakapitu"/>
    <w:uiPriority w:val="99"/>
    <w:rsid w:val="006F709D"/>
    <w:rPr>
      <w:rFonts w:ascii="Times New Roman" w:hAnsi="Times New Roman" w:cs="Times New Roman"/>
      <w:u w:val="none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6F709D"/>
    <w:rPr>
      <w:rFonts w:ascii="Calibri" w:hAnsi="Calibri" w:cs="Calibri"/>
      <w:b/>
      <w:bCs/>
      <w:sz w:val="24"/>
      <w:szCs w:val="24"/>
      <w:u w:val="none"/>
    </w:rPr>
  </w:style>
  <w:style w:type="paragraph" w:customStyle="1" w:styleId="Nagwek220">
    <w:name w:val="Nagłówek #2 (2)"/>
    <w:basedOn w:val="Normalny"/>
    <w:link w:val="Nagwek22"/>
    <w:uiPriority w:val="99"/>
    <w:rsid w:val="006F709D"/>
    <w:pPr>
      <w:shd w:val="clear" w:color="auto" w:fill="FFFFFF"/>
      <w:spacing w:after="480" w:line="240" w:lineRule="atLeast"/>
      <w:outlineLvl w:val="1"/>
    </w:pPr>
    <w:rPr>
      <w:rFonts w:ascii="Calibri" w:hAnsi="Calibri" w:cs="Calibri"/>
      <w:b/>
      <w:bCs/>
      <w:color w:val="auto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Teksttreci21">
    <w:name w:val="Tekst treści (2)1"/>
    <w:basedOn w:val="Normalny"/>
    <w:link w:val="Teksttreci2"/>
    <w:uiPriority w:val="99"/>
    <w:rsid w:val="006F709D"/>
    <w:pPr>
      <w:shd w:val="clear" w:color="auto" w:fill="FFFFFF"/>
      <w:spacing w:after="480" w:line="274" w:lineRule="exact"/>
    </w:pPr>
    <w:rPr>
      <w:rFonts w:ascii="Times New Roman" w:hAnsi="Times New Roman" w:cs="Times New Roman"/>
      <w:color w:val="auto"/>
    </w:rPr>
  </w:style>
  <w:style w:type="character" w:styleId="Pogrubienie">
    <w:name w:val="Strong"/>
    <w:aliases w:val="Tekst treści (2) + Calibri,9 pt"/>
    <w:basedOn w:val="Teksttreci2"/>
    <w:uiPriority w:val="99"/>
    <w:qFormat/>
    <w:rsid w:val="006F709D"/>
    <w:rPr>
      <w:rFonts w:ascii="Calibri" w:hAnsi="Calibri" w:cs="Calibri"/>
      <w:sz w:val="18"/>
      <w:szCs w:val="18"/>
      <w:u w:val="none"/>
    </w:rPr>
  </w:style>
  <w:style w:type="character" w:customStyle="1" w:styleId="Teksttreci29pt">
    <w:name w:val="Tekst treści (2) + 9 pt"/>
    <w:basedOn w:val="Teksttreci2"/>
    <w:uiPriority w:val="99"/>
    <w:rsid w:val="006F709D"/>
    <w:rPr>
      <w:rFonts w:ascii="Times New Roman" w:hAnsi="Times New Roman" w:cs="Times New Roman"/>
      <w:sz w:val="18"/>
      <w:szCs w:val="18"/>
      <w:u w:val="none"/>
    </w:rPr>
  </w:style>
  <w:style w:type="character" w:customStyle="1" w:styleId="Podpistabeli">
    <w:name w:val="Podpis tabeli_"/>
    <w:basedOn w:val="Domylnaczcionkaakapitu"/>
    <w:link w:val="Podpistabeli0"/>
    <w:uiPriority w:val="99"/>
    <w:locked/>
    <w:rsid w:val="006F709D"/>
    <w:rPr>
      <w:rFonts w:ascii="Times New Roman" w:hAnsi="Times New Roman" w:cs="Times New Roman"/>
      <w:sz w:val="18"/>
      <w:szCs w:val="18"/>
      <w:u w:val="none"/>
    </w:rPr>
  </w:style>
  <w:style w:type="paragraph" w:customStyle="1" w:styleId="Podpistabeli0">
    <w:name w:val="Podpis tabeli"/>
    <w:basedOn w:val="Normalny"/>
    <w:link w:val="Podpistabeli"/>
    <w:uiPriority w:val="99"/>
    <w:rsid w:val="006F709D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character" w:customStyle="1" w:styleId="Nagwek10">
    <w:name w:val="Nagłówek #1_"/>
    <w:basedOn w:val="Domylnaczcionkaakapitu"/>
    <w:link w:val="Nagwek11"/>
    <w:uiPriority w:val="99"/>
    <w:locked/>
    <w:rsid w:val="006F709D"/>
    <w:rPr>
      <w:rFonts w:ascii="Times New Roman" w:hAnsi="Times New Roman" w:cs="Times New Roman"/>
      <w:b/>
      <w:bCs/>
      <w:i/>
      <w:iCs/>
      <w:u w:val="none"/>
    </w:rPr>
  </w:style>
  <w:style w:type="paragraph" w:customStyle="1" w:styleId="Nagwek11">
    <w:name w:val="Nagłówek #1"/>
    <w:basedOn w:val="Normalny"/>
    <w:link w:val="Nagwek10"/>
    <w:uiPriority w:val="99"/>
    <w:rsid w:val="006F709D"/>
    <w:pPr>
      <w:shd w:val="clear" w:color="auto" w:fill="FFFFFF"/>
      <w:spacing w:before="480" w:after="300" w:line="240" w:lineRule="atLeast"/>
      <w:jc w:val="both"/>
      <w:outlineLvl w:val="0"/>
    </w:pPr>
    <w:rPr>
      <w:rFonts w:ascii="Times New Roman" w:hAnsi="Times New Roman" w:cs="Times New Roman"/>
      <w:b/>
      <w:bCs/>
      <w:i/>
      <w:iCs/>
      <w:color w:val="auto"/>
    </w:rPr>
  </w:style>
  <w:style w:type="character" w:customStyle="1" w:styleId="Nagwek20">
    <w:name w:val="Nagłówek #2_"/>
    <w:basedOn w:val="Domylnaczcionkaakapitu"/>
    <w:link w:val="Nagwek21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Nagwek21">
    <w:name w:val="Nagłówek #2"/>
    <w:basedOn w:val="Normalny"/>
    <w:link w:val="Nagwek20"/>
    <w:uiPriority w:val="99"/>
    <w:rsid w:val="006F709D"/>
    <w:pPr>
      <w:shd w:val="clear" w:color="auto" w:fill="FFFFFF"/>
      <w:spacing w:before="300" w:after="480" w:line="274" w:lineRule="exact"/>
      <w:outlineLvl w:val="1"/>
    </w:pPr>
    <w:rPr>
      <w:rFonts w:ascii="Times New Roman" w:hAnsi="Times New Roman" w:cs="Times New Roman"/>
      <w:color w:val="auto"/>
    </w:rPr>
  </w:style>
  <w:style w:type="character" w:customStyle="1" w:styleId="Nagwek2Kursywa">
    <w:name w:val="Nagłówek #2 + Kursywa"/>
    <w:basedOn w:val="Nagwek20"/>
    <w:uiPriority w:val="99"/>
    <w:rsid w:val="006F709D"/>
    <w:rPr>
      <w:rFonts w:ascii="Times New Roman" w:hAnsi="Times New Roman" w:cs="Times New Roman"/>
      <w:i/>
      <w:iCs/>
      <w:u w:val="none"/>
    </w:rPr>
  </w:style>
  <w:style w:type="character" w:customStyle="1" w:styleId="Teksttreci20">
    <w:name w:val="Tekst treści (2)"/>
    <w:basedOn w:val="Teksttreci2"/>
    <w:uiPriority w:val="99"/>
    <w:rsid w:val="006F709D"/>
    <w:rPr>
      <w:rFonts w:ascii="Times New Roman" w:hAnsi="Times New Roman" w:cs="Times New Roman"/>
      <w:u w:val="none"/>
    </w:rPr>
  </w:style>
  <w:style w:type="character" w:customStyle="1" w:styleId="Podpistabeli2">
    <w:name w:val="Podpis tabeli (2)_"/>
    <w:basedOn w:val="Domylnaczcionkaakapitu"/>
    <w:link w:val="Podpistabeli20"/>
    <w:uiPriority w:val="99"/>
    <w:locked/>
    <w:rsid w:val="006F709D"/>
    <w:rPr>
      <w:rFonts w:ascii="Times New Roman" w:hAnsi="Times New Roman" w:cs="Times New Roman"/>
      <w:u w:val="none"/>
    </w:rPr>
  </w:style>
  <w:style w:type="paragraph" w:customStyle="1" w:styleId="Podpistabeli20">
    <w:name w:val="Podpis tabeli (2)"/>
    <w:basedOn w:val="Normalny"/>
    <w:link w:val="Podpistabeli2"/>
    <w:uiPriority w:val="99"/>
    <w:rsid w:val="006F709D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6F709D"/>
    <w:rPr>
      <w:rFonts w:ascii="Times New Roman" w:hAnsi="Times New Roman" w:cs="Times New Roman"/>
      <w:b/>
      <w:bCs/>
      <w:i/>
      <w:iCs/>
      <w:u w:val="none"/>
    </w:rPr>
  </w:style>
  <w:style w:type="paragraph" w:customStyle="1" w:styleId="Teksttreci30">
    <w:name w:val="Tekst treści (3)"/>
    <w:basedOn w:val="Normalny"/>
    <w:link w:val="Teksttreci3"/>
    <w:uiPriority w:val="99"/>
    <w:rsid w:val="006F709D"/>
    <w:pPr>
      <w:shd w:val="clear" w:color="auto" w:fill="FFFFFF"/>
      <w:spacing w:before="240" w:after="60" w:line="240" w:lineRule="atLeast"/>
    </w:pPr>
    <w:rPr>
      <w:rFonts w:ascii="Times New Roman" w:hAnsi="Times New Roman" w:cs="Times New Roman"/>
      <w:b/>
      <w:bCs/>
      <w:i/>
      <w:iCs/>
      <w:color w:val="auto"/>
    </w:rPr>
  </w:style>
  <w:style w:type="character" w:customStyle="1" w:styleId="Teksttreci27">
    <w:name w:val="Tekst treści (2) + 7"/>
    <w:aliases w:val="5 pt"/>
    <w:basedOn w:val="Teksttreci2"/>
    <w:uiPriority w:val="99"/>
    <w:rsid w:val="006F709D"/>
    <w:rPr>
      <w:rFonts w:ascii="Times New Roman" w:hAnsi="Times New Roman" w:cs="Times New Roman"/>
      <w:sz w:val="15"/>
      <w:szCs w:val="15"/>
      <w:u w:val="none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6F709D"/>
    <w:rPr>
      <w:rFonts w:ascii="Calibri" w:hAnsi="Calibri" w:cs="Calibri"/>
      <w:b/>
      <w:bCs/>
      <w:sz w:val="24"/>
      <w:szCs w:val="24"/>
      <w:u w:val="none"/>
    </w:rPr>
  </w:style>
  <w:style w:type="paragraph" w:customStyle="1" w:styleId="Teksttreci40">
    <w:name w:val="Tekst treści (4)"/>
    <w:basedOn w:val="Normalny"/>
    <w:link w:val="Teksttreci4"/>
    <w:uiPriority w:val="99"/>
    <w:rsid w:val="006F709D"/>
    <w:pPr>
      <w:shd w:val="clear" w:color="auto" w:fill="FFFFFF"/>
      <w:spacing w:before="480" w:after="240" w:line="240" w:lineRule="atLeast"/>
    </w:pPr>
    <w:rPr>
      <w:rFonts w:ascii="Calibri" w:hAnsi="Calibri" w:cs="Calibri"/>
      <w:b/>
      <w:bCs/>
      <w:color w:val="auto"/>
    </w:rPr>
  </w:style>
  <w:style w:type="paragraph" w:customStyle="1" w:styleId="Default">
    <w:name w:val="Default"/>
    <w:rsid w:val="002A081B"/>
    <w:pPr>
      <w:autoSpaceDE w:val="0"/>
      <w:autoSpaceDN w:val="0"/>
      <w:adjustRightInd w:val="0"/>
    </w:pPr>
    <w:rPr>
      <w:rFonts w:ascii="Times New Roman" w:hAnsi="Times New Roman"/>
      <w:color w:val="000000"/>
    </w:rPr>
  </w:style>
  <w:style w:type="paragraph" w:styleId="Akapitzlist">
    <w:name w:val="List Paragraph"/>
    <w:basedOn w:val="Normalny"/>
    <w:uiPriority w:val="34"/>
    <w:qFormat/>
    <w:rsid w:val="009441CB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unhideWhenUsed/>
    <w:rsid w:val="002E270B"/>
    <w:pPr>
      <w:widowControl/>
    </w:pPr>
    <w:rPr>
      <w:rFonts w:ascii="Consolas" w:eastAsiaTheme="minorHAnsi" w:hAnsi="Consolas" w:cstheme="minorBidi"/>
      <w:color w:val="auto"/>
      <w:sz w:val="21"/>
      <w:szCs w:val="21"/>
      <w:lang w:val="it-IT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270B"/>
    <w:rPr>
      <w:rFonts w:ascii="Consolas" w:eastAsiaTheme="minorHAnsi" w:hAnsi="Consolas" w:cstheme="minorBidi"/>
      <w:sz w:val="21"/>
      <w:szCs w:val="21"/>
      <w:lang w:val="it-IT" w:eastAsia="en-US"/>
    </w:rPr>
  </w:style>
  <w:style w:type="paragraph" w:customStyle="1" w:styleId="Naglwek2">
    <w:name w:val="Naglówek 2"/>
    <w:basedOn w:val="Normalny"/>
    <w:next w:val="Normalny"/>
    <w:rsid w:val="003A21E6"/>
    <w:pPr>
      <w:keepNext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3A21E6"/>
    <w:pPr>
      <w:widowControl/>
      <w:ind w:left="284" w:hanging="284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A21E6"/>
    <w:rPr>
      <w:rFonts w:ascii="Times New Roman" w:eastAsia="Times New Roman" w:hAnsi="Times New Roman"/>
      <w:szCs w:val="20"/>
    </w:rPr>
  </w:style>
  <w:style w:type="character" w:customStyle="1" w:styleId="Symbolewypunktowania">
    <w:name w:val="Symbole wypunktowania"/>
    <w:rsid w:val="009C054B"/>
    <w:rPr>
      <w:rFonts w:ascii="OpenSymbol" w:eastAsia="Times New Roman" w:hAnsi="OpenSymbol"/>
    </w:rPr>
  </w:style>
  <w:style w:type="paragraph" w:styleId="Bezodstpw">
    <w:name w:val="No Spacing"/>
    <w:qFormat/>
    <w:rsid w:val="00615FA4"/>
    <w:rPr>
      <w:rFonts w:ascii="Calibri" w:eastAsia="Calibri" w:hAnsi="Calibri"/>
      <w:sz w:val="22"/>
      <w:szCs w:val="22"/>
      <w:lang w:eastAsia="en-US"/>
    </w:rPr>
  </w:style>
  <w:style w:type="character" w:customStyle="1" w:styleId="WW8Num2z0">
    <w:name w:val="WW8Num2z0"/>
    <w:rsid w:val="00944433"/>
    <w:rPr>
      <w:rFonts w:ascii="Arial Black" w:hAnsi="Arial Black"/>
      <w:b w:val="0"/>
      <w:i w:val="0"/>
      <w:sz w:val="28"/>
    </w:rPr>
  </w:style>
  <w:style w:type="character" w:customStyle="1" w:styleId="WW8Num4z0">
    <w:name w:val="WW8Num4z0"/>
    <w:rsid w:val="00944433"/>
    <w:rPr>
      <w:b/>
    </w:rPr>
  </w:style>
  <w:style w:type="character" w:customStyle="1" w:styleId="Absatz-Standardschriftart">
    <w:name w:val="Absatz-Standardschriftart"/>
    <w:rsid w:val="00944433"/>
  </w:style>
  <w:style w:type="character" w:customStyle="1" w:styleId="WW-Absatz-Standardschriftart">
    <w:name w:val="WW-Absatz-Standardschriftart"/>
    <w:rsid w:val="00944433"/>
  </w:style>
  <w:style w:type="character" w:customStyle="1" w:styleId="WW-Absatz-Standardschriftart1">
    <w:name w:val="WW-Absatz-Standardschriftart1"/>
    <w:rsid w:val="00944433"/>
  </w:style>
  <w:style w:type="character" w:customStyle="1" w:styleId="WW-Absatz-Standardschriftart11">
    <w:name w:val="WW-Absatz-Standardschriftart11"/>
    <w:rsid w:val="00944433"/>
  </w:style>
  <w:style w:type="character" w:customStyle="1" w:styleId="WW-Absatz-Standardschriftart111">
    <w:name w:val="WW-Absatz-Standardschriftart111"/>
    <w:rsid w:val="00944433"/>
  </w:style>
  <w:style w:type="character" w:customStyle="1" w:styleId="WW-Absatz-Standardschriftart1111">
    <w:name w:val="WW-Absatz-Standardschriftart1111"/>
    <w:rsid w:val="00944433"/>
  </w:style>
  <w:style w:type="character" w:customStyle="1" w:styleId="WW-Absatz-Standardschriftart11111">
    <w:name w:val="WW-Absatz-Standardschriftart11111"/>
    <w:rsid w:val="00944433"/>
  </w:style>
  <w:style w:type="character" w:customStyle="1" w:styleId="WW-Absatz-Standardschriftart111111">
    <w:name w:val="WW-Absatz-Standardschriftart111111"/>
    <w:rsid w:val="00944433"/>
  </w:style>
  <w:style w:type="character" w:customStyle="1" w:styleId="WW-Absatz-Standardschriftart1111111">
    <w:name w:val="WW-Absatz-Standardschriftart1111111"/>
    <w:rsid w:val="00944433"/>
  </w:style>
  <w:style w:type="character" w:customStyle="1" w:styleId="WW-Absatz-Standardschriftart11111111">
    <w:name w:val="WW-Absatz-Standardschriftart11111111"/>
    <w:rsid w:val="00944433"/>
  </w:style>
  <w:style w:type="character" w:customStyle="1" w:styleId="WW-Absatz-Standardschriftart111111111">
    <w:name w:val="WW-Absatz-Standardschriftart111111111"/>
    <w:rsid w:val="00944433"/>
  </w:style>
  <w:style w:type="character" w:customStyle="1" w:styleId="WW-Absatz-Standardschriftart1111111111">
    <w:name w:val="WW-Absatz-Standardschriftart1111111111"/>
    <w:rsid w:val="00944433"/>
  </w:style>
  <w:style w:type="character" w:customStyle="1" w:styleId="WW-Absatz-Standardschriftart11111111111">
    <w:name w:val="WW-Absatz-Standardschriftart11111111111"/>
    <w:rsid w:val="00944433"/>
  </w:style>
  <w:style w:type="character" w:customStyle="1" w:styleId="WW-Absatz-Standardschriftart111111111111">
    <w:name w:val="WW-Absatz-Standardschriftart111111111111"/>
    <w:rsid w:val="00944433"/>
  </w:style>
  <w:style w:type="character" w:customStyle="1" w:styleId="WW-Absatz-Standardschriftart1111111111111">
    <w:name w:val="WW-Absatz-Standardschriftart1111111111111"/>
    <w:rsid w:val="00944433"/>
  </w:style>
  <w:style w:type="character" w:customStyle="1" w:styleId="WW-Absatz-Standardschriftart11111111111111">
    <w:name w:val="WW-Absatz-Standardschriftart11111111111111"/>
    <w:rsid w:val="00944433"/>
  </w:style>
  <w:style w:type="character" w:customStyle="1" w:styleId="WW-Absatz-Standardschriftart111111111111111">
    <w:name w:val="WW-Absatz-Standardschriftart111111111111111"/>
    <w:rsid w:val="00944433"/>
  </w:style>
  <w:style w:type="character" w:customStyle="1" w:styleId="WW-Absatz-Standardschriftart1111111111111111">
    <w:name w:val="WW-Absatz-Standardschriftart1111111111111111"/>
    <w:rsid w:val="00944433"/>
  </w:style>
  <w:style w:type="character" w:customStyle="1" w:styleId="WW-Absatz-Standardschriftart11111111111111111">
    <w:name w:val="WW-Absatz-Standardschriftart11111111111111111"/>
    <w:rsid w:val="00944433"/>
  </w:style>
  <w:style w:type="character" w:customStyle="1" w:styleId="WW-Absatz-Standardschriftart111111111111111111">
    <w:name w:val="WW-Absatz-Standardschriftart111111111111111111"/>
    <w:rsid w:val="00944433"/>
  </w:style>
  <w:style w:type="character" w:customStyle="1" w:styleId="WW-Absatz-Standardschriftart1111111111111111111">
    <w:name w:val="WW-Absatz-Standardschriftart1111111111111111111"/>
    <w:rsid w:val="00944433"/>
  </w:style>
  <w:style w:type="character" w:customStyle="1" w:styleId="WW-Absatz-Standardschriftart11111111111111111111">
    <w:name w:val="WW-Absatz-Standardschriftart11111111111111111111"/>
    <w:rsid w:val="00944433"/>
  </w:style>
  <w:style w:type="character" w:customStyle="1" w:styleId="WW-Absatz-Standardschriftart111111111111111111111">
    <w:name w:val="WW-Absatz-Standardschriftart111111111111111111111"/>
    <w:rsid w:val="00944433"/>
  </w:style>
  <w:style w:type="character" w:customStyle="1" w:styleId="WW-Absatz-Standardschriftart1111111111111111111111">
    <w:name w:val="WW-Absatz-Standardschriftart1111111111111111111111"/>
    <w:rsid w:val="00944433"/>
  </w:style>
  <w:style w:type="character" w:customStyle="1" w:styleId="WW-Absatz-Standardschriftart11111111111111111111111">
    <w:name w:val="WW-Absatz-Standardschriftart11111111111111111111111"/>
    <w:rsid w:val="00944433"/>
  </w:style>
  <w:style w:type="character" w:customStyle="1" w:styleId="WW-Absatz-Standardschriftart111111111111111111111111">
    <w:name w:val="WW-Absatz-Standardschriftart111111111111111111111111"/>
    <w:rsid w:val="00944433"/>
  </w:style>
  <w:style w:type="character" w:customStyle="1" w:styleId="WW-Absatz-Standardschriftart1111111111111111111111111">
    <w:name w:val="WW-Absatz-Standardschriftart1111111111111111111111111"/>
    <w:rsid w:val="00944433"/>
  </w:style>
  <w:style w:type="character" w:customStyle="1" w:styleId="WW-Absatz-Standardschriftart11111111111111111111111111">
    <w:name w:val="WW-Absatz-Standardschriftart11111111111111111111111111"/>
    <w:rsid w:val="00944433"/>
  </w:style>
  <w:style w:type="character" w:customStyle="1" w:styleId="WW-Absatz-Standardschriftart111111111111111111111111111">
    <w:name w:val="WW-Absatz-Standardschriftart111111111111111111111111111"/>
    <w:rsid w:val="00944433"/>
  </w:style>
  <w:style w:type="character" w:customStyle="1" w:styleId="WW-Absatz-Standardschriftart1111111111111111111111111111">
    <w:name w:val="WW-Absatz-Standardschriftart1111111111111111111111111111"/>
    <w:rsid w:val="00944433"/>
  </w:style>
  <w:style w:type="character" w:customStyle="1" w:styleId="WW-Absatz-Standardschriftart11111111111111111111111111111">
    <w:name w:val="WW-Absatz-Standardschriftart11111111111111111111111111111"/>
    <w:rsid w:val="00944433"/>
  </w:style>
  <w:style w:type="character" w:customStyle="1" w:styleId="WW-Absatz-Standardschriftart111111111111111111111111111111">
    <w:name w:val="WW-Absatz-Standardschriftart111111111111111111111111111111"/>
    <w:rsid w:val="00944433"/>
  </w:style>
  <w:style w:type="character" w:customStyle="1" w:styleId="WW-Absatz-Standardschriftart1111111111111111111111111111111">
    <w:name w:val="WW-Absatz-Standardschriftart1111111111111111111111111111111"/>
    <w:rsid w:val="00944433"/>
  </w:style>
  <w:style w:type="character" w:customStyle="1" w:styleId="WW-Absatz-Standardschriftart11111111111111111111111111111111">
    <w:name w:val="WW-Absatz-Standardschriftart11111111111111111111111111111111"/>
    <w:rsid w:val="00944433"/>
  </w:style>
  <w:style w:type="character" w:customStyle="1" w:styleId="WW-Absatz-Standardschriftart111111111111111111111111111111111">
    <w:name w:val="WW-Absatz-Standardschriftart111111111111111111111111111111111"/>
    <w:rsid w:val="00944433"/>
  </w:style>
  <w:style w:type="character" w:customStyle="1" w:styleId="WW-Absatz-Standardschriftart1111111111111111111111111111111111">
    <w:name w:val="WW-Absatz-Standardschriftart1111111111111111111111111111111111"/>
    <w:rsid w:val="00944433"/>
  </w:style>
  <w:style w:type="character" w:customStyle="1" w:styleId="WW-Absatz-Standardschriftart11111111111111111111111111111111111">
    <w:name w:val="WW-Absatz-Standardschriftart11111111111111111111111111111111111"/>
    <w:rsid w:val="00944433"/>
  </w:style>
  <w:style w:type="character" w:customStyle="1" w:styleId="WW-Absatz-Standardschriftart111111111111111111111111111111111111">
    <w:name w:val="WW-Absatz-Standardschriftart111111111111111111111111111111111111"/>
    <w:rsid w:val="00944433"/>
  </w:style>
  <w:style w:type="character" w:customStyle="1" w:styleId="WW-Absatz-Standardschriftart1111111111111111111111111111111111111">
    <w:name w:val="WW-Absatz-Standardschriftart1111111111111111111111111111111111111"/>
    <w:rsid w:val="00944433"/>
  </w:style>
  <w:style w:type="character" w:customStyle="1" w:styleId="WW-Absatz-Standardschriftart11111111111111111111111111111111111111">
    <w:name w:val="WW-Absatz-Standardschriftart11111111111111111111111111111111111111"/>
    <w:rsid w:val="00944433"/>
  </w:style>
  <w:style w:type="character" w:customStyle="1" w:styleId="WW-Absatz-Standardschriftart111111111111111111111111111111111111111">
    <w:name w:val="WW-Absatz-Standardschriftart111111111111111111111111111111111111111"/>
    <w:rsid w:val="00944433"/>
  </w:style>
  <w:style w:type="character" w:customStyle="1" w:styleId="WW-Absatz-Standardschriftart1111111111111111111111111111111111111111">
    <w:name w:val="WW-Absatz-Standardschriftart1111111111111111111111111111111111111111"/>
    <w:rsid w:val="00944433"/>
  </w:style>
  <w:style w:type="character" w:customStyle="1" w:styleId="WW8Num5z0">
    <w:name w:val="WW8Num5z0"/>
    <w:rsid w:val="00944433"/>
    <w:rPr>
      <w:b/>
    </w:rPr>
  </w:style>
  <w:style w:type="character" w:customStyle="1" w:styleId="WW-Absatz-Standardschriftart11111111111111111111111111111111111111111">
    <w:name w:val="WW-Absatz-Standardschriftart11111111111111111111111111111111111111111"/>
    <w:rsid w:val="00944433"/>
  </w:style>
  <w:style w:type="character" w:customStyle="1" w:styleId="WW-Absatz-Standardschriftart111111111111111111111111111111111111111111">
    <w:name w:val="WW-Absatz-Standardschriftart111111111111111111111111111111111111111111"/>
    <w:rsid w:val="00944433"/>
  </w:style>
  <w:style w:type="character" w:customStyle="1" w:styleId="WW-Absatz-Standardschriftart1111111111111111111111111111111111111111111">
    <w:name w:val="WW-Absatz-Standardschriftart1111111111111111111111111111111111111111111"/>
    <w:rsid w:val="00944433"/>
  </w:style>
  <w:style w:type="character" w:customStyle="1" w:styleId="WW-Absatz-Standardschriftart11111111111111111111111111111111111111111111">
    <w:name w:val="WW-Absatz-Standardschriftart11111111111111111111111111111111111111111111"/>
    <w:rsid w:val="00944433"/>
  </w:style>
  <w:style w:type="character" w:customStyle="1" w:styleId="WW8Num6z0">
    <w:name w:val="WW8Num6z0"/>
    <w:rsid w:val="00944433"/>
    <w:rPr>
      <w:rFonts w:ascii="Symbol" w:hAnsi="Symbol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944433"/>
  </w:style>
  <w:style w:type="character" w:customStyle="1" w:styleId="WW8Num3z0">
    <w:name w:val="WW8Num3z0"/>
    <w:rsid w:val="00944433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944433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944433"/>
  </w:style>
  <w:style w:type="character" w:customStyle="1" w:styleId="WW8Num8z0">
    <w:name w:val="WW8Num8z0"/>
    <w:rsid w:val="00944433"/>
    <w:rPr>
      <w:sz w:val="22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944433"/>
  </w:style>
  <w:style w:type="character" w:customStyle="1" w:styleId="WW-Absatz-Standardschriftart111111111111111111111111111111111111111111111111">
    <w:name w:val="WW-Absatz-Standardschriftart111111111111111111111111111111111111111111111111"/>
    <w:rsid w:val="00944433"/>
  </w:style>
  <w:style w:type="character" w:customStyle="1" w:styleId="WW-Absatz-Standardschriftart1111111111111111111111111111111111111111111111111">
    <w:name w:val="WW-Absatz-Standardschriftart1111111111111111111111111111111111111111111111111"/>
    <w:rsid w:val="0094443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44433"/>
  </w:style>
  <w:style w:type="character" w:customStyle="1" w:styleId="WW8Num9z0">
    <w:name w:val="WW8Num9z0"/>
    <w:rsid w:val="00944433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44433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44433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44433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44433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44433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44433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44433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44433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44433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44433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44433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44433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44433"/>
  </w:style>
  <w:style w:type="character" w:customStyle="1" w:styleId="WW8Num10z0">
    <w:name w:val="WW8Num10z0"/>
    <w:rsid w:val="00944433"/>
    <w:rPr>
      <w:rFonts w:ascii="Symbol" w:hAnsi="Symbol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44433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44433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44433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4443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44433"/>
  </w:style>
  <w:style w:type="character" w:customStyle="1" w:styleId="Domylnaczcionkaakapitu10">
    <w:name w:val="Domyślna czcionka akapitu10"/>
    <w:rsid w:val="00944433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44433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44433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44433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44433"/>
  </w:style>
  <w:style w:type="character" w:customStyle="1" w:styleId="Domylnaczcionkaakapitu9">
    <w:name w:val="Domyślna czcionka akapitu9"/>
    <w:rsid w:val="00944433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44433"/>
  </w:style>
  <w:style w:type="character" w:customStyle="1" w:styleId="Domylnaczcionkaakapitu8">
    <w:name w:val="Domyślna czcionka akapitu8"/>
    <w:rsid w:val="00944433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44433"/>
  </w:style>
  <w:style w:type="character" w:customStyle="1" w:styleId="Domylnaczcionkaakapitu7">
    <w:name w:val="Domyślna czcionka akapitu7"/>
    <w:rsid w:val="00944433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rsid w:val="00944433"/>
  </w:style>
  <w:style w:type="character" w:customStyle="1" w:styleId="WW8Num12z0">
    <w:name w:val="WW8Num12z0"/>
    <w:rsid w:val="00944433"/>
    <w:rPr>
      <w:rFonts w:ascii="Symbol" w:hAnsi="Symbol" w:cs="Times New Roman"/>
    </w:rPr>
  </w:style>
  <w:style w:type="character" w:customStyle="1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rsid w:val="00944433"/>
  </w:style>
  <w:style w:type="character" w:customStyle="1" w:styleId="Domylnaczcionkaakapitu6">
    <w:name w:val="Domyślna czcionka akapitu6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rsid w:val="00944433"/>
  </w:style>
  <w:style w:type="character" w:customStyle="1" w:styleId="Domylnaczcionkaakapitu5">
    <w:name w:val="Domyślna czcionka akapitu5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4">
    <w:name w:val="Domyślna czcionka akapitu4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3">
    <w:name w:val="Domyślna czcionka akapitu3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1z0">
    <w:name w:val="WW8Num11z0"/>
    <w:rsid w:val="00944433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Domylnaczcionkaakapitu2">
    <w:name w:val="Domyślna czcionka akapitu2"/>
    <w:rsid w:val="00944433"/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5z0">
    <w:name w:val="WW8Num15z0"/>
    <w:rsid w:val="00944433"/>
    <w:rPr>
      <w:rFonts w:ascii="Symbol" w:hAnsi="Symbol"/>
    </w:rPr>
  </w:style>
  <w:style w:type="character" w:customStyle="1" w:styleId="WW-Absatz-Standardschriftart1111111111111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1111111111111"/>
    <w:rsid w:val="00944433"/>
  </w:style>
  <w:style w:type="character" w:customStyle="1" w:styleId="WW8Num1z0">
    <w:name w:val="WW8Num1z0"/>
    <w:rsid w:val="00944433"/>
    <w:rPr>
      <w:rFonts w:ascii="Arial Black" w:hAnsi="Arial Black"/>
      <w:b w:val="0"/>
      <w:i w:val="0"/>
      <w:sz w:val="28"/>
    </w:rPr>
  </w:style>
  <w:style w:type="character" w:customStyle="1" w:styleId="WW8Num3z1">
    <w:name w:val="WW8Num3z1"/>
    <w:rsid w:val="00944433"/>
    <w:rPr>
      <w:rFonts w:ascii="Courier New" w:hAnsi="Courier New"/>
    </w:rPr>
  </w:style>
  <w:style w:type="character" w:customStyle="1" w:styleId="WW8Num3z2">
    <w:name w:val="WW8Num3z2"/>
    <w:rsid w:val="00944433"/>
    <w:rPr>
      <w:rFonts w:ascii="Wingdings" w:hAnsi="Wingdings"/>
    </w:rPr>
  </w:style>
  <w:style w:type="character" w:customStyle="1" w:styleId="WW8Num3z3">
    <w:name w:val="WW8Num3z3"/>
    <w:rsid w:val="00944433"/>
    <w:rPr>
      <w:rFonts w:ascii="Symbol" w:hAnsi="Symbol"/>
    </w:rPr>
  </w:style>
  <w:style w:type="character" w:customStyle="1" w:styleId="WW8Num7z1">
    <w:name w:val="WW8Num7z1"/>
    <w:rsid w:val="00944433"/>
    <w:rPr>
      <w:rFonts w:ascii="Courier New" w:hAnsi="Courier New"/>
    </w:rPr>
  </w:style>
  <w:style w:type="character" w:customStyle="1" w:styleId="WW8Num7z2">
    <w:name w:val="WW8Num7z2"/>
    <w:rsid w:val="00944433"/>
    <w:rPr>
      <w:rFonts w:ascii="Wingdings" w:hAnsi="Wingdings"/>
    </w:rPr>
  </w:style>
  <w:style w:type="character" w:customStyle="1" w:styleId="WW8Num7z3">
    <w:name w:val="WW8Num7z3"/>
    <w:rsid w:val="00944433"/>
    <w:rPr>
      <w:rFonts w:ascii="Symbol" w:hAnsi="Symbol"/>
    </w:rPr>
  </w:style>
  <w:style w:type="character" w:customStyle="1" w:styleId="WW8Num14z0">
    <w:name w:val="WW8Num14z0"/>
    <w:rsid w:val="00944433"/>
    <w:rPr>
      <w:b/>
    </w:rPr>
  </w:style>
  <w:style w:type="character" w:customStyle="1" w:styleId="WW8Num21z0">
    <w:name w:val="WW8Num21z0"/>
    <w:rsid w:val="00944433"/>
    <w:rPr>
      <w:rFonts w:ascii="Symbol" w:hAnsi="Symbol"/>
      <w:color w:val="auto"/>
    </w:rPr>
  </w:style>
  <w:style w:type="character" w:customStyle="1" w:styleId="WW8Num22z0">
    <w:name w:val="WW8Num22z0"/>
    <w:rsid w:val="00944433"/>
    <w:rPr>
      <w:rFonts w:ascii="Symbol" w:hAnsi="Symbol"/>
    </w:rPr>
  </w:style>
  <w:style w:type="character" w:customStyle="1" w:styleId="WW8Num29z0">
    <w:name w:val="WW8Num29z0"/>
    <w:rsid w:val="00944433"/>
    <w:rPr>
      <w:rFonts w:ascii="Arial" w:eastAsia="Times New Roman" w:hAnsi="Arial" w:cs="Arial"/>
    </w:rPr>
  </w:style>
  <w:style w:type="character" w:customStyle="1" w:styleId="WW8Num30z0">
    <w:name w:val="WW8Num30z0"/>
    <w:rsid w:val="00944433"/>
    <w:rPr>
      <w:sz w:val="22"/>
    </w:rPr>
  </w:style>
  <w:style w:type="character" w:customStyle="1" w:styleId="WW8Num34z0">
    <w:name w:val="WW8Num34z0"/>
    <w:rsid w:val="00944433"/>
    <w:rPr>
      <w:b w:val="0"/>
      <w:i w:val="0"/>
      <w:sz w:val="20"/>
      <w:szCs w:val="20"/>
    </w:rPr>
  </w:style>
  <w:style w:type="character" w:customStyle="1" w:styleId="WW8NumSt1z0">
    <w:name w:val="WW8NumSt1z0"/>
    <w:rsid w:val="00944433"/>
    <w:rPr>
      <w:rFonts w:ascii="Symbol" w:hAnsi="Symbol"/>
    </w:rPr>
  </w:style>
  <w:style w:type="character" w:customStyle="1" w:styleId="Domylnaczcionkaakapitu1">
    <w:name w:val="Domyślna czcionka akapitu1"/>
    <w:rsid w:val="00944433"/>
  </w:style>
  <w:style w:type="character" w:styleId="Uwydatnienie">
    <w:name w:val="Emphasis"/>
    <w:qFormat/>
    <w:rsid w:val="00944433"/>
    <w:rPr>
      <w:b/>
      <w:bCs/>
      <w:i w:val="0"/>
      <w:iCs w:val="0"/>
    </w:rPr>
  </w:style>
  <w:style w:type="character" w:customStyle="1" w:styleId="HTMLMarkup">
    <w:name w:val="HTML Markup"/>
    <w:rsid w:val="00944433"/>
    <w:rPr>
      <w:vanish/>
      <w:color w:val="FF0000"/>
    </w:rPr>
  </w:style>
  <w:style w:type="character" w:customStyle="1" w:styleId="Znakinumeracji">
    <w:name w:val="Znaki numeracji"/>
    <w:rsid w:val="00944433"/>
  </w:style>
  <w:style w:type="character" w:customStyle="1" w:styleId="TytuZnak">
    <w:name w:val="Tytuł Znak"/>
    <w:rsid w:val="00944433"/>
    <w:rPr>
      <w:rFonts w:ascii="Arial" w:hAnsi="Arial"/>
      <w:b/>
      <w:sz w:val="24"/>
      <w:u w:val="single"/>
    </w:rPr>
  </w:style>
  <w:style w:type="character" w:customStyle="1" w:styleId="Tekstpodstawowy3Znak">
    <w:name w:val="Tekst podstawowy 3 Znak"/>
    <w:rsid w:val="00944433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44433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semiHidden/>
    <w:rsid w:val="00944433"/>
    <w:rPr>
      <w:rFonts w:cs="Tahoma"/>
    </w:rPr>
  </w:style>
  <w:style w:type="character" w:customStyle="1" w:styleId="PodpisZnak">
    <w:name w:val="Podpis Znak"/>
    <w:basedOn w:val="Domylnaczcionkaakapitu"/>
    <w:link w:val="Podpis"/>
    <w:semiHidden/>
    <w:rsid w:val="00944433"/>
    <w:rPr>
      <w:rFonts w:ascii="Times New Roman" w:eastAsia="Times New Roman" w:hAnsi="Times New Roman" w:cs="Tahoma"/>
      <w:i/>
      <w:iCs/>
      <w:lang w:eastAsia="ar-SA"/>
    </w:rPr>
  </w:style>
  <w:style w:type="paragraph" w:styleId="Podpis">
    <w:name w:val="Signature"/>
    <w:basedOn w:val="Normalny"/>
    <w:link w:val="PodpisZnak"/>
    <w:semiHidden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Indeks">
    <w:name w:val="Indeks"/>
    <w:basedOn w:val="Normalny"/>
    <w:rsid w:val="00944433"/>
    <w:pPr>
      <w:widowControl/>
      <w:suppressLineNumbers/>
      <w:suppressAutoHyphens/>
    </w:pPr>
    <w:rPr>
      <w:rFonts w:ascii="Times New Roman" w:eastAsia="Times New Roman" w:hAnsi="Times New Roman" w:cs="Tahoma"/>
      <w:color w:val="auto"/>
      <w:lang w:eastAsia="ar-SA"/>
    </w:rPr>
  </w:style>
  <w:style w:type="paragraph" w:customStyle="1" w:styleId="Nagwek100">
    <w:name w:val="Nagłówek10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10">
    <w:name w:val="Podpis10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90">
    <w:name w:val="Nagłówek9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9">
    <w:name w:val="Podpis9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80">
    <w:name w:val="Nagłówek8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8">
    <w:name w:val="Podpis8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70">
    <w:name w:val="Nagłówek7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7">
    <w:name w:val="Podpis7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60">
    <w:name w:val="Nagłówek6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6">
    <w:name w:val="Podpis6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50">
    <w:name w:val="Nagłówek5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5">
    <w:name w:val="Podpis5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40">
    <w:name w:val="Nagłówek4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4">
    <w:name w:val="Podpis4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30">
    <w:name w:val="Nagłówek3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3">
    <w:name w:val="Podpis3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23">
    <w:name w:val="Nagłówek2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2">
    <w:name w:val="Podpis2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Nagwek12">
    <w:name w:val="Nagłówek1"/>
    <w:basedOn w:val="Normalny"/>
    <w:next w:val="Tekstpodstawowy"/>
    <w:rsid w:val="00944433"/>
    <w:pPr>
      <w:keepNext/>
      <w:widowControl/>
      <w:suppressAutoHyphens/>
      <w:spacing w:before="240" w:after="120"/>
    </w:pPr>
    <w:rPr>
      <w:rFonts w:ascii="Arial" w:eastAsia="Lucida Sans Unicode" w:hAnsi="Arial" w:cs="Tahoma"/>
      <w:color w:val="auto"/>
      <w:sz w:val="28"/>
      <w:szCs w:val="28"/>
      <w:lang w:eastAsia="ar-SA"/>
    </w:rPr>
  </w:style>
  <w:style w:type="paragraph" w:customStyle="1" w:styleId="Podpis1">
    <w:name w:val="Podpis1"/>
    <w:basedOn w:val="Normalny"/>
    <w:rsid w:val="00944433"/>
    <w:pPr>
      <w:widowControl/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color w:val="auto"/>
      <w:lang w:eastAsia="ar-SA"/>
    </w:rPr>
  </w:style>
  <w:style w:type="paragraph" w:customStyle="1" w:styleId="Znak">
    <w:name w:val="Znak"/>
    <w:basedOn w:val="Normalny"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944433"/>
    <w:pPr>
      <w:widowControl/>
      <w:suppressAutoHyphens/>
      <w:ind w:firstLine="720"/>
      <w:jc w:val="both"/>
    </w:pPr>
    <w:rPr>
      <w:rFonts w:ascii="Arial" w:eastAsia="Times New Roman" w:hAnsi="Arial" w:cs="Arial"/>
      <w:color w:val="auto"/>
      <w:szCs w:val="20"/>
      <w:lang w:eastAsia="ar-SA"/>
    </w:rPr>
  </w:style>
  <w:style w:type="paragraph" w:customStyle="1" w:styleId="Tekstpodstawowy31">
    <w:name w:val="Tekst podstawowy 31"/>
    <w:basedOn w:val="Normalny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character" w:customStyle="1" w:styleId="StopkaZnak">
    <w:name w:val="Stopka Znak"/>
    <w:basedOn w:val="Domylnaczcionkaakapitu"/>
    <w:link w:val="Stopka"/>
    <w:semiHidden/>
    <w:rsid w:val="00944433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"/>
    <w:semiHidden/>
    <w:rsid w:val="00944433"/>
    <w:pPr>
      <w:widowControl/>
      <w:tabs>
        <w:tab w:val="center" w:pos="4536"/>
        <w:tab w:val="right" w:pos="9072"/>
      </w:tabs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NagwekZnak">
    <w:name w:val="Nagłówek Znak"/>
    <w:basedOn w:val="Domylnaczcionkaakapitu"/>
    <w:link w:val="Nagwek"/>
    <w:semiHidden/>
    <w:rsid w:val="00944433"/>
    <w:rPr>
      <w:rFonts w:ascii="Arial" w:eastAsia="Times New Roman" w:hAnsi="Arial"/>
      <w:szCs w:val="20"/>
      <w:lang w:eastAsia="ar-SA"/>
    </w:rPr>
  </w:style>
  <w:style w:type="paragraph" w:styleId="Nagwek">
    <w:name w:val="header"/>
    <w:basedOn w:val="Normalny"/>
    <w:link w:val="NagwekZnak"/>
    <w:semiHidden/>
    <w:rsid w:val="00944433"/>
    <w:pPr>
      <w:widowControl/>
      <w:tabs>
        <w:tab w:val="center" w:pos="4536"/>
        <w:tab w:val="right" w:pos="9072"/>
      </w:tabs>
      <w:suppressAutoHyphens/>
      <w:snapToGrid w:val="0"/>
      <w:spacing w:after="120"/>
      <w:jc w:val="both"/>
    </w:pPr>
    <w:rPr>
      <w:rFonts w:ascii="Arial" w:eastAsia="Times New Roman" w:hAnsi="Arial" w:cs="Times New Roman"/>
      <w:color w:val="auto"/>
      <w:szCs w:val="20"/>
      <w:lang w:eastAsia="ar-SA"/>
    </w:rPr>
  </w:style>
  <w:style w:type="paragraph" w:styleId="Tytu">
    <w:name w:val="Title"/>
    <w:basedOn w:val="Normalny"/>
    <w:next w:val="Podtytu"/>
    <w:link w:val="TytuZnak1"/>
    <w:qFormat/>
    <w:rsid w:val="00944433"/>
    <w:pPr>
      <w:widowControl/>
      <w:suppressAutoHyphens/>
      <w:jc w:val="center"/>
    </w:pPr>
    <w:rPr>
      <w:rFonts w:ascii="Arial" w:eastAsia="Times New Roman" w:hAnsi="Arial" w:cs="Times New Roman"/>
      <w:b/>
      <w:color w:val="auto"/>
      <w:szCs w:val="20"/>
      <w:u w:val="single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44433"/>
    <w:pPr>
      <w:widowControl/>
      <w:suppressAutoHyphens/>
      <w:jc w:val="center"/>
    </w:pPr>
    <w:rPr>
      <w:rFonts w:ascii="Arial" w:eastAsia="Times New Roman" w:hAnsi="Arial" w:cs="Times New Roman"/>
      <w:b/>
      <w:color w:val="auto"/>
      <w:sz w:val="36"/>
      <w:szCs w:val="20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rsid w:val="00944433"/>
    <w:rPr>
      <w:rFonts w:ascii="Arial" w:eastAsia="Times New Roman" w:hAnsi="Arial"/>
      <w:b/>
      <w:sz w:val="36"/>
      <w:szCs w:val="20"/>
      <w:u w:val="single"/>
      <w:lang w:eastAsia="ar-SA"/>
    </w:rPr>
  </w:style>
  <w:style w:type="character" w:customStyle="1" w:styleId="TytuZnak1">
    <w:name w:val="Tytuł Znak1"/>
    <w:basedOn w:val="Domylnaczcionkaakapitu"/>
    <w:link w:val="Tytu"/>
    <w:rsid w:val="00944433"/>
    <w:rPr>
      <w:rFonts w:ascii="Arial" w:eastAsia="Times New Roman" w:hAnsi="Arial"/>
      <w:b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944433"/>
    <w:pPr>
      <w:widowControl/>
      <w:suppressAutoHyphens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44433"/>
    <w:pPr>
      <w:widowControl/>
      <w:suppressAutoHyphens/>
      <w:snapToGrid w:val="0"/>
      <w:spacing w:after="120"/>
      <w:ind w:left="5387"/>
      <w:jc w:val="center"/>
    </w:pPr>
    <w:rPr>
      <w:rFonts w:ascii="Arial" w:eastAsia="Times New Roman" w:hAnsi="Arial" w:cs="Times New Roman"/>
      <w:color w:val="auto"/>
      <w:sz w:val="16"/>
      <w:szCs w:val="20"/>
      <w:lang w:eastAsia="ar-SA"/>
    </w:rPr>
  </w:style>
  <w:style w:type="paragraph" w:customStyle="1" w:styleId="Tekstpodstawowy22">
    <w:name w:val="Tekst podstawowy 22"/>
    <w:basedOn w:val="Normalny"/>
    <w:rsid w:val="00944433"/>
    <w:pPr>
      <w:widowControl/>
      <w:suppressAutoHyphens/>
      <w:spacing w:before="120"/>
      <w:jc w:val="both"/>
    </w:pPr>
    <w:rPr>
      <w:rFonts w:ascii="Arial" w:eastAsia="Times New Roman" w:hAnsi="Arial" w:cs="Times New Roman"/>
      <w:b/>
      <w:color w:val="auto"/>
      <w:sz w:val="18"/>
      <w:szCs w:val="20"/>
      <w:lang w:eastAsia="ar-SA"/>
    </w:rPr>
  </w:style>
  <w:style w:type="paragraph" w:customStyle="1" w:styleId="Tekstpodstawowy32">
    <w:name w:val="Tekst podstawowy 32"/>
    <w:basedOn w:val="Normalny"/>
    <w:rsid w:val="00944433"/>
    <w:pPr>
      <w:widowControl/>
      <w:suppressAutoHyphens/>
      <w:spacing w:before="120"/>
      <w:jc w:val="both"/>
    </w:pPr>
    <w:rPr>
      <w:rFonts w:ascii="Arial" w:eastAsia="Times New Roman" w:hAnsi="Arial" w:cs="Times New Roman"/>
      <w:color w:val="auto"/>
      <w:sz w:val="18"/>
      <w:szCs w:val="20"/>
      <w:lang w:eastAsia="ar-SA"/>
    </w:rPr>
  </w:style>
  <w:style w:type="paragraph" w:customStyle="1" w:styleId="Legenda1">
    <w:name w:val="Legenda1"/>
    <w:basedOn w:val="Normalny"/>
    <w:next w:val="Normalny"/>
    <w:rsid w:val="00944433"/>
    <w:pPr>
      <w:widowControl/>
      <w:suppressAutoHyphens/>
      <w:spacing w:after="120"/>
      <w:jc w:val="right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customStyle="1" w:styleId="Znak0">
    <w:name w:val="Znak"/>
    <w:basedOn w:val="Normalny"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styleId="Tekstdymka">
    <w:name w:val="Balloon Text"/>
    <w:basedOn w:val="Normalny"/>
    <w:link w:val="TekstdymkaZnak"/>
    <w:uiPriority w:val="99"/>
    <w:rsid w:val="00944433"/>
    <w:pPr>
      <w:widowControl/>
      <w:suppressAutoHyphens/>
    </w:pPr>
    <w:rPr>
      <w:rFonts w:ascii="Tahoma" w:eastAsia="Times New Roman" w:hAnsi="Tahoma" w:cs="Tahoma"/>
      <w:color w:val="auto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94443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94443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lang w:eastAsia="ar-SA"/>
    </w:rPr>
  </w:style>
  <w:style w:type="paragraph" w:customStyle="1" w:styleId="Zwykytekst1">
    <w:name w:val="Zwykły tekst1"/>
    <w:basedOn w:val="Normalny"/>
    <w:rsid w:val="00944433"/>
    <w:pPr>
      <w:widowControl/>
      <w:suppressAutoHyphens/>
    </w:pPr>
    <w:rPr>
      <w:rFonts w:ascii="Courier New" w:eastAsia="Times New Roman" w:hAnsi="Courier New" w:cs="Times New Roman"/>
      <w:color w:val="auto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44433"/>
    <w:rPr>
      <w:rFonts w:ascii="Times New Roman" w:eastAsia="Times New Roman" w:hAnsi="Times New Roman"/>
      <w:sz w:val="20"/>
      <w:lang w:eastAsia="ar-SA"/>
    </w:rPr>
  </w:style>
  <w:style w:type="paragraph" w:customStyle="1" w:styleId="FR2">
    <w:name w:val="FR2"/>
    <w:rsid w:val="00944433"/>
    <w:pPr>
      <w:widowControl w:val="0"/>
      <w:suppressAutoHyphens/>
      <w:autoSpaceDE w:val="0"/>
    </w:pPr>
    <w:rPr>
      <w:rFonts w:ascii="Times New Roman" w:eastAsia="Arial" w:hAnsi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rsid w:val="00944433"/>
  </w:style>
  <w:style w:type="paragraph" w:customStyle="1" w:styleId="Zawartotabeli">
    <w:name w:val="Zawartość tabeli"/>
    <w:basedOn w:val="Normalny"/>
    <w:rsid w:val="00944433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Nagwektabeli">
    <w:name w:val="Nagłówek tabeli"/>
    <w:basedOn w:val="Zawartotabeli"/>
    <w:rsid w:val="00944433"/>
    <w:pPr>
      <w:jc w:val="center"/>
    </w:pPr>
    <w:rPr>
      <w:b/>
      <w:bCs/>
    </w:rPr>
  </w:style>
  <w:style w:type="paragraph" w:customStyle="1" w:styleId="Tekstblokowy1">
    <w:name w:val="Tekst blokowy1"/>
    <w:basedOn w:val="Normalny"/>
    <w:rsid w:val="00944433"/>
    <w:pPr>
      <w:widowControl/>
      <w:ind w:left="1701" w:right="-709" w:hanging="1701"/>
    </w:pPr>
    <w:rPr>
      <w:rFonts w:ascii="Arial" w:eastAsia="Times New Roman" w:hAnsi="Arial" w:cs="Times New Roman"/>
      <w:b/>
      <w:color w:val="auto"/>
      <w:sz w:val="20"/>
      <w:szCs w:val="20"/>
      <w:lang w:eastAsia="ar-SA"/>
    </w:rPr>
  </w:style>
  <w:style w:type="paragraph" w:customStyle="1" w:styleId="Legenda2">
    <w:name w:val="Legenda2"/>
    <w:basedOn w:val="Normalny"/>
    <w:next w:val="Normalny"/>
    <w:rsid w:val="00944433"/>
    <w:pPr>
      <w:widowControl/>
      <w:suppressAutoHyphens/>
      <w:spacing w:after="120"/>
      <w:jc w:val="right"/>
    </w:pPr>
    <w:rPr>
      <w:rFonts w:ascii="Arial" w:eastAsia="Times New Roman" w:hAnsi="Arial" w:cs="Times New Roman"/>
      <w:b/>
      <w:color w:val="auto"/>
      <w:sz w:val="22"/>
      <w:szCs w:val="20"/>
      <w:lang w:eastAsia="ar-SA"/>
    </w:rPr>
  </w:style>
  <w:style w:type="paragraph" w:customStyle="1" w:styleId="Tekstpodstawowy320">
    <w:name w:val="Tekst podstawowy 32"/>
    <w:basedOn w:val="Normalny"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customStyle="1" w:styleId="ProPublico">
    <w:name w:val="ProPublico"/>
    <w:rsid w:val="00944433"/>
    <w:pPr>
      <w:suppressAutoHyphens/>
      <w:spacing w:line="360" w:lineRule="auto"/>
    </w:pPr>
    <w:rPr>
      <w:rFonts w:ascii="Arial" w:eastAsia="Arial" w:hAnsi="Arial"/>
      <w:sz w:val="22"/>
      <w:szCs w:val="20"/>
      <w:lang w:eastAsia="ar-SA"/>
    </w:rPr>
  </w:style>
  <w:style w:type="paragraph" w:customStyle="1" w:styleId="Tekstpodstawowy33">
    <w:name w:val="Tekst podstawowy 33"/>
    <w:basedOn w:val="Normalny"/>
    <w:rsid w:val="009444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paragraph" w:customStyle="1" w:styleId="Domyolnie">
    <w:name w:val="Domyolnie"/>
    <w:rsid w:val="00944433"/>
    <w:pPr>
      <w:widowControl w:val="0"/>
      <w:suppressAutoHyphens/>
      <w:ind w:left="800" w:hanging="360"/>
    </w:pPr>
    <w:rPr>
      <w:rFonts w:ascii="Times New Roman" w:eastAsia="Arial" w:hAnsi="Times New Roman"/>
      <w:color w:val="000000"/>
      <w:szCs w:val="20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semiHidden/>
    <w:rsid w:val="00944433"/>
    <w:rPr>
      <w:rFonts w:ascii="Times New Roman" w:eastAsia="Times New Roman" w:hAnsi="Times New Roman"/>
      <w:sz w:val="16"/>
      <w:szCs w:val="16"/>
      <w:lang w:eastAsia="ar-SA"/>
    </w:rPr>
  </w:style>
  <w:style w:type="paragraph" w:styleId="Tekstpodstawowy3">
    <w:name w:val="Body Text 3"/>
    <w:basedOn w:val="Normalny"/>
    <w:link w:val="Tekstpodstawowy3Znak1"/>
    <w:semiHidden/>
    <w:rsid w:val="00944433"/>
    <w:pPr>
      <w:widowControl/>
      <w:suppressAutoHyphens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44433"/>
    <w:rPr>
      <w:rFonts w:ascii="Arial Narrow" w:eastAsia="Times New Roman" w:hAnsi="Arial Narrow" w:cs="Arial"/>
      <w:color w:val="FF000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semiHidden/>
    <w:rsid w:val="00944433"/>
    <w:pPr>
      <w:widowControl/>
      <w:suppressAutoHyphens/>
      <w:jc w:val="both"/>
    </w:pPr>
    <w:rPr>
      <w:rFonts w:ascii="Arial Narrow" w:eastAsia="Times New Roman" w:hAnsi="Arial Narrow" w:cs="Arial"/>
      <w:color w:val="FF0000"/>
      <w:sz w:val="22"/>
      <w:szCs w:val="22"/>
      <w:lang w:eastAsia="ar-SA"/>
    </w:rPr>
  </w:style>
  <w:style w:type="paragraph" w:customStyle="1" w:styleId="Adresat">
    <w:name w:val="Adresat"/>
    <w:basedOn w:val="Normalny"/>
    <w:rsid w:val="00944433"/>
    <w:pPr>
      <w:widowControl/>
      <w:jc w:val="both"/>
    </w:pPr>
    <w:rPr>
      <w:rFonts w:ascii="Arial" w:eastAsia="Times New Roman" w:hAnsi="Arial" w:cs="Times New Roman"/>
      <w:color w:val="auto"/>
      <w:szCs w:val="20"/>
    </w:rPr>
  </w:style>
  <w:style w:type="paragraph" w:customStyle="1" w:styleId="Datapisma">
    <w:name w:val="Data pisma"/>
    <w:basedOn w:val="Normalny"/>
    <w:rsid w:val="00944433"/>
    <w:pPr>
      <w:widowControl/>
      <w:tabs>
        <w:tab w:val="right" w:pos="9071"/>
      </w:tabs>
      <w:spacing w:before="240" w:after="240"/>
      <w:jc w:val="both"/>
    </w:pPr>
    <w:rPr>
      <w:rFonts w:ascii="Arial" w:eastAsia="Times New Roman" w:hAnsi="Arial" w:cs="Times New Roman"/>
      <w:b/>
      <w:color w:val="auto"/>
      <w:sz w:val="20"/>
      <w:szCs w:val="20"/>
    </w:rPr>
  </w:style>
  <w:style w:type="paragraph" w:customStyle="1" w:styleId="khheader">
    <w:name w:val="kh_header"/>
    <w:basedOn w:val="Normalny"/>
    <w:rsid w:val="00944433"/>
    <w:pPr>
      <w:widowControl/>
      <w:spacing w:line="420" w:lineRule="atLeast"/>
      <w:ind w:left="225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khtitle">
    <w:name w:val="kh_title"/>
    <w:basedOn w:val="Normalny"/>
    <w:rsid w:val="00944433"/>
    <w:pPr>
      <w:widowControl/>
      <w:spacing w:before="375" w:after="225"/>
    </w:pPr>
    <w:rPr>
      <w:rFonts w:ascii="Times New Roman" w:eastAsia="Times New Roman" w:hAnsi="Times New Roman" w:cs="Times New Roman"/>
      <w:b/>
      <w:bCs/>
      <w:color w:val="auto"/>
      <w:u w:val="single"/>
    </w:rPr>
  </w:style>
  <w:style w:type="character" w:customStyle="1" w:styleId="text21">
    <w:name w:val="text21"/>
    <w:rsid w:val="00944433"/>
    <w:rPr>
      <w:rFonts w:ascii="Verdana" w:hAnsi="Verdana" w:hint="default"/>
      <w:color w:val="000000"/>
      <w:sz w:val="17"/>
      <w:szCs w:val="17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44433"/>
    <w:rPr>
      <w:rFonts w:ascii="Arial Narrow" w:eastAsia="Times New Roman" w:hAnsi="Arial Narrow" w:cs="Arial"/>
      <w:sz w:val="22"/>
      <w:szCs w:val="22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944433"/>
    <w:pPr>
      <w:widowControl/>
      <w:tabs>
        <w:tab w:val="right" w:pos="284"/>
        <w:tab w:val="left" w:pos="408"/>
      </w:tabs>
      <w:suppressAutoHyphens/>
      <w:autoSpaceDE w:val="0"/>
      <w:ind w:hanging="408"/>
      <w:jc w:val="both"/>
    </w:pPr>
    <w:rPr>
      <w:rFonts w:ascii="Arial Narrow" w:eastAsia="Times New Roman" w:hAnsi="Arial Narrow" w:cs="Arial"/>
      <w:color w:val="auto"/>
      <w:sz w:val="22"/>
      <w:szCs w:val="22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44433"/>
    <w:rPr>
      <w:rFonts w:ascii="Arial Narrow" w:eastAsia="Times New Roman" w:hAnsi="Arial Narrow" w:cs="Arial"/>
      <w:bCs/>
      <w:i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944433"/>
    <w:pPr>
      <w:widowControl/>
      <w:suppressAutoHyphens/>
      <w:spacing w:line="100" w:lineRule="atLeast"/>
      <w:ind w:left="9356"/>
    </w:pPr>
    <w:rPr>
      <w:rFonts w:ascii="Arial Narrow" w:eastAsia="Times New Roman" w:hAnsi="Arial Narrow" w:cs="Arial"/>
      <w:bCs/>
      <w:i/>
      <w:color w:val="auto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semiHidden/>
    <w:rsid w:val="00944433"/>
    <w:pPr>
      <w:widowControl/>
    </w:pPr>
    <w:rPr>
      <w:rFonts w:ascii="Arial Narrow" w:eastAsia="Times New Roman" w:hAnsi="Arial Narrow" w:cs="Times New Roman"/>
      <w:color w:val="auto"/>
      <w:sz w:val="20"/>
      <w:szCs w:val="20"/>
    </w:rPr>
  </w:style>
  <w:style w:type="paragraph" w:customStyle="1" w:styleId="tyt">
    <w:name w:val="tyt"/>
    <w:basedOn w:val="Normalny"/>
    <w:rsid w:val="00944433"/>
    <w:pPr>
      <w:keepNext/>
      <w:widowControl/>
      <w:spacing w:before="60" w:after="6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paragraph" w:customStyle="1" w:styleId="normaltableau">
    <w:name w:val="normal_tableau"/>
    <w:basedOn w:val="Normalny"/>
    <w:rsid w:val="00944433"/>
    <w:pPr>
      <w:widowControl/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lang w:val="en-GB"/>
    </w:rPr>
  </w:style>
  <w:style w:type="paragraph" w:customStyle="1" w:styleId="Tekstpodstawowywcity32">
    <w:name w:val="Tekst podstawowy wcięty 32"/>
    <w:basedOn w:val="Normalny"/>
    <w:rsid w:val="00944433"/>
    <w:pPr>
      <w:widowControl/>
      <w:ind w:left="284" w:hanging="284"/>
    </w:pPr>
    <w:rPr>
      <w:rFonts w:ascii="Times New Roman" w:eastAsia="Times New Roman" w:hAnsi="Times New Roman" w:cs="Times New Roman"/>
      <w:color w:val="auto"/>
    </w:rPr>
  </w:style>
  <w:style w:type="character" w:customStyle="1" w:styleId="apple-style-span">
    <w:name w:val="apple-style-span"/>
    <w:basedOn w:val="Domylnaczcionkaakapitu"/>
    <w:rsid w:val="00944433"/>
  </w:style>
  <w:style w:type="paragraph" w:customStyle="1" w:styleId="Lista21">
    <w:name w:val="Lista 21"/>
    <w:basedOn w:val="Normalny"/>
    <w:rsid w:val="00944433"/>
    <w:pPr>
      <w:widowControl/>
      <w:suppressAutoHyphens/>
      <w:ind w:left="566" w:hanging="283"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Lista123">
    <w:name w:val="Lista123"/>
    <w:basedOn w:val="Normalny"/>
    <w:rsid w:val="00944433"/>
    <w:pPr>
      <w:overflowPunct w:val="0"/>
      <w:autoSpaceDE w:val="0"/>
      <w:autoSpaceDN w:val="0"/>
      <w:adjustRightInd w:val="0"/>
      <w:spacing w:after="120"/>
      <w:ind w:left="709" w:hanging="709"/>
      <w:jc w:val="both"/>
      <w:textAlignment w:val="baseline"/>
    </w:pPr>
    <w:rPr>
      <w:rFonts w:ascii="Arial" w:eastAsia="Times New Roman" w:hAnsi="Arial" w:cs="Times New Roman"/>
      <w:color w:val="auto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944433"/>
    <w:rPr>
      <w:rFonts w:ascii="Courier New" w:eastAsia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9444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auto"/>
      <w:sz w:val="20"/>
      <w:szCs w:val="20"/>
    </w:rPr>
  </w:style>
  <w:style w:type="character" w:customStyle="1" w:styleId="name">
    <w:name w:val="name"/>
    <w:basedOn w:val="Domylnaczcionkaakapitu"/>
    <w:rsid w:val="00944433"/>
  </w:style>
  <w:style w:type="character" w:customStyle="1" w:styleId="apple-converted-space">
    <w:name w:val="apple-converted-space"/>
    <w:basedOn w:val="Domylnaczcionkaakapitu"/>
    <w:rsid w:val="00944433"/>
  </w:style>
  <w:style w:type="character" w:customStyle="1" w:styleId="time">
    <w:name w:val="time"/>
    <w:basedOn w:val="Domylnaczcionkaakapitu"/>
    <w:rsid w:val="00944433"/>
  </w:style>
  <w:style w:type="paragraph" w:customStyle="1" w:styleId="normaltableau0">
    <w:name w:val="normaltableau"/>
    <w:basedOn w:val="Normalny"/>
    <w:rsid w:val="009444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ld">
    <w:name w:val="bold"/>
    <w:basedOn w:val="Domylnaczcionkaakapitu"/>
    <w:rsid w:val="00944433"/>
  </w:style>
  <w:style w:type="paragraph" w:customStyle="1" w:styleId="Tekstpodstawowy220">
    <w:name w:val="Tekst podstawowy 22"/>
    <w:basedOn w:val="Normalny"/>
    <w:rsid w:val="00944433"/>
    <w:pPr>
      <w:widowControl/>
      <w:suppressAutoHyphens/>
      <w:spacing w:after="120" w:line="480" w:lineRule="auto"/>
    </w:pPr>
    <w:rPr>
      <w:rFonts w:ascii="Times New Roman" w:eastAsia="Times New Roman" w:hAnsi="Times New Roman" w:cs="Times New Roman"/>
      <w:color w:val="auto"/>
      <w:lang w:eastAsia="ar-SA"/>
    </w:rPr>
  </w:style>
  <w:style w:type="character" w:customStyle="1" w:styleId="text">
    <w:name w:val="text"/>
    <w:rsid w:val="00944433"/>
    <w:rPr>
      <w:rFonts w:ascii="Times New Roman" w:hAnsi="Times New Roman" w:cs="Times New Roma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33"/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944433"/>
    <w:pPr>
      <w:widowControl/>
      <w:suppressAutoHyphens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4433"/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44433"/>
    <w:rPr>
      <w:b/>
      <w:bCs/>
    </w:rPr>
  </w:style>
  <w:style w:type="paragraph" w:customStyle="1" w:styleId="ZnakZnak3">
    <w:name w:val="Znak Znak3"/>
    <w:basedOn w:val="Normalny"/>
    <w:rsid w:val="00944433"/>
    <w:pPr>
      <w:widowControl/>
    </w:pPr>
    <w:rPr>
      <w:rFonts w:ascii="Arial" w:eastAsia="Times New Roman" w:hAnsi="Arial" w:cs="Arial"/>
      <w:color w:val="auto"/>
    </w:rPr>
  </w:style>
  <w:style w:type="paragraph" w:customStyle="1" w:styleId="ZnakZnak15">
    <w:name w:val="Znak Znak15"/>
    <w:basedOn w:val="Normalny"/>
    <w:rsid w:val="00944433"/>
    <w:pPr>
      <w:widowControl/>
    </w:pPr>
    <w:rPr>
      <w:rFonts w:ascii="Arial" w:eastAsia="Times New Roman" w:hAnsi="Arial" w:cs="Arial"/>
      <w:color w:val="auto"/>
    </w:rPr>
  </w:style>
  <w:style w:type="paragraph" w:customStyle="1" w:styleId="Akapitzlist1">
    <w:name w:val="Akapit z listą1"/>
    <w:basedOn w:val="Normalny"/>
    <w:rsid w:val="00944433"/>
    <w:pPr>
      <w:widowControl/>
      <w:ind w:left="720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hps">
    <w:name w:val="hps"/>
    <w:rsid w:val="00944433"/>
  </w:style>
  <w:style w:type="paragraph" w:customStyle="1" w:styleId="Bezodstpw1">
    <w:name w:val="Bez odstępów1"/>
    <w:rsid w:val="00944433"/>
    <w:pPr>
      <w:suppressAutoHyphens/>
      <w:ind w:left="330" w:right="660" w:hanging="330"/>
    </w:pPr>
    <w:rPr>
      <w:rFonts w:ascii="Calibri" w:eastAsia="Times New Roman" w:hAnsi="Calibri" w:cs="Calibri"/>
      <w:sz w:val="22"/>
      <w:szCs w:val="22"/>
      <w:lang w:eastAsia="ar-SA"/>
    </w:rPr>
  </w:style>
  <w:style w:type="character" w:customStyle="1" w:styleId="Brak">
    <w:name w:val="Brak"/>
    <w:rsid w:val="00944433"/>
  </w:style>
  <w:style w:type="paragraph" w:customStyle="1" w:styleId="Akapitzlist2">
    <w:name w:val="Akapit z listą2"/>
    <w:basedOn w:val="Normalny"/>
    <w:rsid w:val="00944433"/>
    <w:pPr>
      <w:widowControl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paragraph" w:customStyle="1" w:styleId="Bezodstpw2">
    <w:name w:val="Bez odstępów2"/>
    <w:rsid w:val="00944433"/>
    <w:rPr>
      <w:rFonts w:ascii="Calibri" w:eastAsia="Times New Roman" w:hAnsi="Calibri" w:cs="Calibri"/>
      <w:sz w:val="22"/>
      <w:szCs w:val="22"/>
    </w:rPr>
  </w:style>
  <w:style w:type="paragraph" w:styleId="Listapunktowana">
    <w:name w:val="List Bullet"/>
    <w:basedOn w:val="Normalny"/>
    <w:rsid w:val="00944433"/>
    <w:pPr>
      <w:widowControl/>
      <w:numPr>
        <w:numId w:val="11"/>
      </w:numPr>
      <w:suppressAutoHyphens/>
    </w:pPr>
    <w:rPr>
      <w:rFonts w:ascii="Times New Roman" w:eastAsia="Times New Roman" w:hAnsi="Times New Roman" w:cs="Times New Roman"/>
      <w:color w:val="auto"/>
      <w:lang w:eastAsia="ar-SA"/>
    </w:rPr>
  </w:style>
  <w:style w:type="paragraph" w:customStyle="1" w:styleId="AbsatzTableFormat">
    <w:name w:val="AbsatzTableFormat"/>
    <w:basedOn w:val="Normalny"/>
    <w:rsid w:val="00944433"/>
    <w:pPr>
      <w:widowControl/>
      <w:suppressAutoHyphens/>
    </w:pPr>
    <w:rPr>
      <w:rFonts w:ascii="Arial" w:eastAsia="Times New Roman" w:hAnsi="Arial" w:cs="Arial"/>
      <w:color w:val="auto"/>
      <w:sz w:val="22"/>
      <w:szCs w:val="20"/>
      <w:lang w:eastAsia="ar-SA"/>
    </w:rPr>
  </w:style>
  <w:style w:type="character" w:customStyle="1" w:styleId="WW8Num1z2">
    <w:name w:val="WW8Num1z2"/>
    <w:rsid w:val="00944433"/>
  </w:style>
  <w:style w:type="paragraph" w:customStyle="1" w:styleId="Teksttreci41">
    <w:name w:val="Tekst treści (4)1"/>
    <w:basedOn w:val="Normalny"/>
    <w:uiPriority w:val="99"/>
    <w:rsid w:val="00944433"/>
    <w:pPr>
      <w:shd w:val="clear" w:color="auto" w:fill="FFFFFF"/>
      <w:spacing w:line="250" w:lineRule="exact"/>
      <w:ind w:hanging="460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</w:rPr>
  </w:style>
  <w:style w:type="paragraph" w:customStyle="1" w:styleId="ZnakZnakZnakZnak">
    <w:name w:val="Znak Znak Znak Znak"/>
    <w:basedOn w:val="Normalny"/>
    <w:rsid w:val="00B00112"/>
    <w:pPr>
      <w:widowControl/>
    </w:pPr>
    <w:rPr>
      <w:rFonts w:ascii="Arial" w:eastAsia="Times New Roman" w:hAnsi="Arial" w:cs="Arial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573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personel</dc:creator>
  <cp:lastModifiedBy>Dell</cp:lastModifiedBy>
  <cp:revision>5</cp:revision>
  <dcterms:created xsi:type="dcterms:W3CDTF">2020-10-09T11:37:00Z</dcterms:created>
  <dcterms:modified xsi:type="dcterms:W3CDTF">2020-10-14T17:07:00Z</dcterms:modified>
</cp:coreProperties>
</file>